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age Dorfstrasse 14, Schwerzenbach</w:t>
          </w:r>
        </w:p>
        <w:p>
          <w:pPr>
            <w:spacing w:before="0" w:after="0"/>
          </w:pPr>
          <w:r>
            <w:t>3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