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Garage Dorfstrasse 14, Schwerzenbach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439078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194661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