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Wände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9937284" name="64f247c0-4b72-11f0-82f4-4baffa8b7c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1064709" name="64f247c0-4b72-11f0-82f4-4baffa8b7c2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1395396" name="958ff580-4b72-11f0-8a38-a5ee10667b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5509991" name="958ff580-4b72-11f0-8a38-a5ee10667b6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Garage Dorfstrasse 14, Schwerzenbach</w:t>
          </w:r>
        </w:p>
        <w:p>
          <w:pPr>
            <w:spacing w:before="0" w:after="0"/>
          </w:pPr>
          <w:r>
            <w:t>324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