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Alte Uznabergstrasse 5. 8730 Uznach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337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05207119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6189902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