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footer+xml" PartName="/word/footer.xml"/>
  <Override ContentType="application/vnd.openxmlformats-officedocument.wordprocessingml.header+xml" PartName="/word/header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tbl>
      <w:tblPr>
        <w:tblStyle w:val="TableGrid"/>
        <w:tblW w:w="13958" w:type="dxa"/>
        <w:jc w:val="center"/>
        <w:tblLook w:val="04A0"/>
      </w:tblPr>
      <w:tblGrid>
        <w:gridCol w:w="2326"/>
        <w:gridCol w:w="2326"/>
        <w:gridCol w:w="2326"/>
        <w:gridCol w:w="2326"/>
        <w:gridCol w:w="2326"/>
        <w:gridCol w:w="2326"/>
      </w:tblGrid>
      <w:tr>
        <w:trPr>
          <w:tblHeader w:val="true"/>
        </w:trPr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Bezeichnung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Enthaltene Einzelproben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Zugehörige Verdachtsmomente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Herkunft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Bemerkung</w:t>
            </w:r>
          </w:p>
        </w:tc>
        <w:tc>
          <w:tcPr>
            <w:shd w:fill="D9D9D9"/>
            <w:tcMar>
              <w:top w:w="120" w:type="dxa"/>
              <w:bottom w:w="120" w:type="dxa"/>
            </w:tcMar>
          </w:tcPr>
          <w:p>
            <w:pPr>
              <w:jc w:val="left"/>
            </w:pPr>
            <w:r>
              <w:rPr>
                <w:b w:val="true"/>
              </w:rPr>
              <w:t>Ergebnis Analytik</w:t>
            </w:r>
          </w:p>
        </w:tc>
      </w:tr>
    </w:tbl>
    <w:sectPr>
      <w:headerReference w:type="default" r:id="rId3"/>
      <w:footerReference w:type="default" r:id="rId4"/>
      <w:pgSz w:w="16838" w:h="11906" w:orient="landscape" w:code="9"/>
      <w:pgMar w:top="1440" w:right="1440" w:bottom="1440" w:left="1440"/>
    </w:sectPr>
  </w:body>
</w:document>
</file>

<file path=word/footer.xml><?xml version="1.0" encoding="utf-8"?>
<w:ft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p>
    <w:pPr>
      <w:jc w:val="right"/>
    </w:pPr>
    <w:r>
      <w:t xml:space="preserve">S. </w:t>
    </w:r>
    <w:r>
      <w:fldChar w:fldCharType="begin"/>
      <w:instrText xml:space="preserve">PAGE</w:instrText>
      <w:fldChar w:fldCharType="separate"/>
      <w:fldChar w:fldCharType="end"/>
    </w:r>
    <w:r>
      <w:t> / </w:t>
    </w:r>
    <w:r>
      <w:fldChar w:fldCharType="begin"/>
      <w:instrText xml:space="preserve">NUMPAGES</w:instrText>
      <w:fldChar w:fldCharType="separate"/>
      <w:fldChar w:fldCharType="end"/>
    </w:r>
  </w:p>
</w:ftr>
</file>

<file path=word/header.xml><?xml version="1.0" encoding="utf-8"?>
<w:hdr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tbl>
    <w:tblPr>
      <w:tblStyle w:val="TableGrid"/>
      <w:tblW w:w="0" w:type="auto"/>
      <w:jc w:val="center"/>
      <w:tblBorders>
        <w:top w:val="none"/>
        <w:left w:val="none"/>
        <w:bottom w:val="none"/>
        <w:right w:val="none"/>
        <w:insideH w:val="none"/>
        <w:insideV w:val="none"/>
      </w:tblBorders>
      <w:tblLook w:val="04A0"/>
    </w:tblPr>
    <w:tblGrid>
      <w:gridCol w:w="4652"/>
      <w:gridCol w:w="4652"/>
      <w:gridCol w:w="4652"/>
    </w:tblGrid>
    <w:tr>
      <w:tc>
        <w:tcPr>
          <w:tcW w:w="4652" w:type="dxa"/>
          <w:tcMar>
            <w:top w:w="0" w:type="dxa"/>
            <w:left w:w="0" w:type="dxa"/>
            <w:bottom w:w="0" w:type="dxa"/>
            <w:right w:w="0" w:type="dxa"/>
          </w:tcMar>
        </w:tcPr>
        <w:p>
          <w:pPr>
            <w:jc w:val="left"/>
          </w:pPr>
          <w:r>
            <w:t>EFH. Alte Uznabergstrasse 5. 8730 Uznach</w:t>
          </w:r>
        </w:p>
        <w:p>
          <w:pPr>
            <w:spacing w:before="0" w:after="0"/>
          </w:pPr>
          <w:r>
            <w:t>337</w:t>
          </w:r>
        </w:p>
        <w:p>
          <w:r>
            <w:fldChar w:fldCharType="begin"/>
          </w:r>
          <w:r>
            <w:t xml:space="preserve">TIME \@ "DD.MM.YYYY"</w:t>
          </w:r>
          <w:r>
            <w:fldChar w:fldCharType="separate"/>
          </w:r>
          <w:r>
            <w:fldChar w:fldCharType="end"/>
          </w:r>
        </w:p>
      </w:tc>
      <w:tc>
        <w:tcPr>
          <w:tcW w:w="4652" w:type="dxa"/>
        </w:tcPr>
        <w:p>
          <w:pPr>
            <w:jc w:val="center"/>
          </w:pPr>
          <w:r>
            <w:rPr>
              <w:b w:val="true"/>
            </w:rPr>
            <w:t xml:space="preserve">Liste der Mischproben</w:t>
          </w:r>
        </w:p>
      </w:tc>
      <w:tc>
        <w:tcPr>
          <w:tcW w:w="4652" w:type="dxa"/>
        </w:tcPr>
        <w:p>
          <w:pPr>
            <w:jc w:val="right"/>
          </w:pPr>
        </w:p>
      </w:tc>
    </w:tr>
  </w:tbl>
  <w:p>
    <w:r/>
  </w:p>
</w:hdr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w15="http://schemas.microsoft.com/office/word/2012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  <w:rPr>
      <w:sz w:val="20"/>
      <w:szCs w:val="20"/>
    </w:rPr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header.xml" Type="http://schemas.openxmlformats.org/officeDocument/2006/relationships/header" Id="rId3"/>
    <Relationship Target="footer.xml" Type="http://schemas.openxmlformats.org/officeDocument/2006/relationships/footer" Id="rId4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