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305584" name="03dcdc30-477f-11f0-b16b-b5152001c4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45010" name="03dcdc30-477f-11f0-b16b-b5152001c46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4976546" name="08ad7710-477f-11f0-8ee2-f3b56af18f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004707" name="08ad7710-477f-11f0-8ee2-f3b56af18ff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5526474" name="b7bf4670-477f-11f0-ab0e-8f37aa64a6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974476" name="b7bf4670-477f-11f0-ab0e-8f37aa64a65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3054580" name="bb9c5990-477f-11f0-9baa-253fa56a8c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561321" name="bb9c5990-477f-11f0-9baa-253fa56a8c8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08743" name="c83e9a50-477f-11f0-84ad-4dac7c72d1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4382" name="c83e9a50-477f-11f0-84ad-4dac7c72d12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2965345" name="cce788f0-477f-11f0-8e55-718fe855ea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051600" name="cce788f0-477f-11f0-8e55-718fe855ea1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/ Esszimmer </w:t>
            </w:r>
          </w:p>
          <w:p>
            <w:pPr>
              <w:spacing w:before="0" w:after="0"/>
            </w:pPr>
            <w:r>
              <w:t>OG-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4319899" name="f7e2cce0-477f-11f0-bbb2-b7db6b99e6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311946" name="f7e2cce0-477f-11f0-bbb2-b7db6b99e60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3964358" name="012f7a00-4780-11f0-bfe3-3f26cc6586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2998616" name="012f7a00-4780-11f0-bfe3-3f26cc65865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/ Esszimmer </w:t>
            </w:r>
          </w:p>
          <w:p>
            <w:pPr>
              <w:spacing w:before="0" w:after="0"/>
            </w:pPr>
            <w:r>
              <w:t>OG- 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1751905" name="1f187d50-4780-11f0-9bb0-d500a7a7af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303641" name="1f187d50-4780-11f0-9bb0-d500a7a7aff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461000" name="284a9d90-4780-11f0-882a-097d565f8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119272" name="284a9d90-4780-11f0-882a-097d565f80e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2191851" name="aaab62b0-4780-11f0-9e4c-8b02e67b86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20519" name="aaab62b0-4780-11f0-9e4c-8b02e67b865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6040894" name="b7d45fa0-4780-11f0-a9c3-078174fa5c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88299" name="b7d45fa0-4780-11f0-a9c3-078174fa5c7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009914" name="49690ce0-4781-11f0-944f-974a5d0d71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707822" name="49690ce0-4781-11f0-944f-974a5d0d715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2135403" name="507ae530-4781-11f0-8519-9de9f13a64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104331" name="507ae530-4781-11f0-8519-9de9f13a64c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7630729" name="5cbae1b0-4781-11f0-b1ed-49d9b872c3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832685" name="5cbae1b0-4781-11f0-b1ed-49d9b872c35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2778600" name="6185fe50-4781-11f0-b690-2ff81c569e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916136" name="6185fe50-4781-11f0-b690-2ff81c569e7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2743172" name="69cf4530-4781-11f0-ada3-edbf85172a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997876" name="69cf4530-4781-11f0-ada3-edbf85172ad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0856672" name="6e01cb50-4781-11f0-9c91-eb8e5d876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953653" name="6e01cb50-4781-11f0-9c91-eb8e5d876e7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Eingang / Keller </w:t>
            </w:r>
          </w:p>
          <w:p>
            <w:pPr>
              <w:spacing w:before="0" w:after="0"/>
            </w:pPr>
            <w:r>
              <w:t>EG-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0646806" name="f8fed950-4781-11f0-a2ad-759499f43e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477967" name="f8fed950-4781-11f0-a2ad-759499f43ea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1665781" name="060755f0-4782-11f0-866c-e7d681eb15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806288" name="060755f0-4782-11f0-866c-e7d681eb15e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/ Werkstatt /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3034464" name="bcf31320-4783-11f0-9264-cf744d75a6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689101" name="bcf31320-4783-11f0-9264-cf744d75a6d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208129" name="c0b412c0-4783-11f0-a1d9-7b52768450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628476" name="c0b412c0-4783-11f0-a1d9-7b527684504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4762053" name="e019fca0-4784-11f0-ab32-452e293690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181739" name="e019fca0-4784-11f0-ab32-452e293690b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643895" name="e48a00f0-4784-11f0-bd9f-133dc1af48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724061" name="e48a00f0-4784-11f0-bd9f-133dc1af481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4715426" name="efe5df00-4784-11f0-901e-0b54daed3c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259618" name="efe5df00-4784-11f0-901e-0b54daed3ce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1416551" name="f3abc0a0-4784-11f0-9e35-1584605fc4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235599" name="f3abc0a0-4784-11f0-9e35-1584605fc40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1958299" name="fd3acdf0-4784-11f0-87cc-33615b03c8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580042" name="fd3acdf0-4784-11f0-87cc-33615b03c8d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0174752" name="039ae270-4785-11f0-9cc7-b3696be4d7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346019" name="039ae270-4785-11f0-9cc7-b3696be4d73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4050321" name="118b9c30-4785-11f0-bb1e-9fcc2abc76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785385" name="118b9c30-4785-11f0-bb1e-9fcc2abc767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8250351" name="166c3ca0-4785-11f0-bccc-6124f28b75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517750" name="166c3ca0-4785-11f0-bccc-6124f28b759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6332335" name="7dfe0fb0-4785-11f0-b5f7-ad9116caa9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446941" name="7dfe0fb0-4785-11f0-b5f7-ad9116caa91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0478982" name="836a9c70-4785-11f0-b994-73f3599f8a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608880" name="836a9c70-4785-11f0-b994-73f3599f8a7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6438436" name="8f591d90-4785-11f0-86bd-137026ad9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965281" name="8f591d90-4785-11f0-86bd-137026ad947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5801465" name="9335e290-4785-11f0-b888-4b41e4311a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251990" name="9335e290-4785-11f0-b888-4b41e4311a0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2377835" name="254ba6b0-4786-11f0-a770-c580c211e5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217151" name="254ba6b0-4786-11f0-a770-c580c211e55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5065569" name="284ed490-4786-11f0-bf92-3f114f58b8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88045" name="284ed490-4786-11f0-bf92-3f114f58b8cc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312453" name="409d8460-4786-11f0-8f11-738f5d1422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405971" name="409d8460-4786-11f0-8f11-738f5d1422f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7669667" name="4e0d4e50-4786-11f0-be7a-9fee23f8b5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417452" name="4e0d4e50-4786-11f0-be7a-9fee23f8b5a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8839368" name="60f7fce0-4786-11f0-9fe1-774d252061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684919" name="60f7fce0-4786-11f0-9fe1-774d2520619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1797195" name="64dab550-4786-11f0-882d-41021f5863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903548" name="64dab550-4786-11f0-882d-41021f5863ff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Alte Uznabergstrasse 5. 8730 Uznach</w:t>
          </w:r>
        </w:p>
        <w:p>
          <w:pPr>
            <w:spacing w:before="0" w:after="0"/>
          </w:pPr>
          <w:r>
            <w:t>337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