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Alte Uznabergstrasse 5. 8730 Uznach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761161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530850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