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015887" name="03dcdc30-477f-11f0-b16b-b5152001c4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481556" name="03dcdc30-477f-11f0-b16b-b5152001c46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8756550" name="08ad7710-477f-11f0-8ee2-f3b56af18f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267453" name="08ad7710-477f-11f0-8ee2-f3b56af18ff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805188" name="b7bf4670-477f-11f0-ab0e-8f37aa64a6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426416" name="b7bf4670-477f-11f0-ab0e-8f37aa64a65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764838" name="bb9c5990-477f-11f0-9baa-253fa56a8c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470873" name="bb9c5990-477f-11f0-9baa-253fa56a8c8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7799626" name="c83e9a50-477f-11f0-84ad-4dac7c72d1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68485" name="c83e9a50-477f-11f0-84ad-4dac7c72d12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9718868" name="cce788f0-477f-11f0-8e55-718fe855ea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498541" name="cce788f0-477f-11f0-8e55-718fe855ea1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Esszimmer </w:t>
            </w:r>
          </w:p>
          <w:p>
            <w:pPr>
              <w:spacing w:before="0" w:after="0"/>
            </w:pPr>
            <w:r>
              <w:t>OG-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689661" name="f7e2cce0-477f-11f0-bbb2-b7db6b99e6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827991" name="f7e2cce0-477f-11f0-bbb2-b7db6b99e60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9818825" name="012f7a00-4780-11f0-bfe3-3f26cc6586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709645" name="012f7a00-4780-11f0-bfe3-3f26cc65865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Esszimmer </w:t>
            </w:r>
          </w:p>
          <w:p>
            <w:pPr>
              <w:spacing w:before="0" w:after="0"/>
            </w:pPr>
            <w:r>
              <w:t>OG-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6664852" name="1f187d50-4780-11f0-9bb0-d500a7a7af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002203" name="1f187d50-4780-11f0-9bb0-d500a7a7aff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7598285" name="284a9d90-4780-11f0-882a-097d565f8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23724" name="284a9d90-4780-11f0-882a-097d565f80e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9338447" name="aaab62b0-4780-11f0-9e4c-8b02e67b86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416390" name="aaab62b0-4780-11f0-9e4c-8b02e67b865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6514933" name="b7d45fa0-4780-11f0-a9c3-078174fa5c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821918" name="b7d45fa0-4780-11f0-a9c3-078174fa5c7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062476" name="49690ce0-4781-11f0-944f-974a5d0d71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285649" name="49690ce0-4781-11f0-944f-974a5d0d715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2475981" name="507ae530-4781-11f0-8519-9de9f13a64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448719" name="507ae530-4781-11f0-8519-9de9f13a64c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011193" name="5cbae1b0-4781-11f0-b1ed-49d9b872c3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854182" name="5cbae1b0-4781-11f0-b1ed-49d9b872c35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7511504" name="6185fe50-4781-11f0-b690-2ff81c569e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58234" name="6185fe50-4781-11f0-b690-2ff81c569e7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111460" name="69cf4530-4781-11f0-ada3-edbf85172a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89609" name="69cf4530-4781-11f0-ada3-edbf85172ad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0971540" name="6e01cb50-4781-11f0-9c91-eb8e5d876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549479" name="6e01cb50-4781-11f0-9c91-eb8e5d876e7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Eingang / Keller </w:t>
            </w:r>
          </w:p>
          <w:p>
            <w:pPr>
              <w:spacing w:before="0" w:after="0"/>
            </w:pPr>
            <w:r>
              <w:t>EG-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3022703" name="f8fed950-4781-11f0-a2ad-759499f43e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326182" name="f8fed950-4781-11f0-a2ad-759499f43ea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258435" name="060755f0-4782-11f0-866c-e7d681eb1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492069" name="060755f0-4782-11f0-866c-e7d681eb15e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Werkstatt /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3153503" name="bcf31320-4783-11f0-9264-cf744d75a6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389427" name="bcf31320-4783-11f0-9264-cf744d75a6d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329475" name="c0b412c0-4783-11f0-a1d9-7b52768450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517119" name="c0b412c0-4783-11f0-a1d9-7b527684504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4485587" name="e019fca0-4784-11f0-ab32-452e293690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690625" name="e019fca0-4784-11f0-ab32-452e293690b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6024119" name="e48a00f0-4784-11f0-bd9f-133dc1af48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644733" name="e48a00f0-4784-11f0-bd9f-133dc1af481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3857041" name="efe5df00-4784-11f0-901e-0b54daed3c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253477" name="efe5df00-4784-11f0-901e-0b54daed3ce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667807" name="f3abc0a0-4784-11f0-9e35-1584605fc4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431994" name="f3abc0a0-4784-11f0-9e35-1584605fc40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2844732" name="fd3acdf0-4784-11f0-87cc-33615b03c8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913213" name="fd3acdf0-4784-11f0-87cc-33615b03c8d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581595" name="039ae270-4785-11f0-9cc7-b3696be4d7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604222" name="039ae270-4785-11f0-9cc7-b3696be4d73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4374882" name="118b9c30-4785-11f0-bb1e-9fcc2abc76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569825" name="118b9c30-4785-11f0-bb1e-9fcc2abc767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0083789" name="166c3ca0-4785-11f0-bccc-6124f28b75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184055" name="166c3ca0-4785-11f0-bccc-6124f28b759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5478066" name="7dfe0fb0-4785-11f0-b5f7-ad9116caa9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474472" name="7dfe0fb0-4785-11f0-b5f7-ad9116caa91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5067611" name="836a9c70-4785-11f0-b994-73f3599f8a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02553" name="836a9c70-4785-11f0-b994-73f3599f8a7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4422090" name="8f591d90-4785-11f0-86bd-137026ad9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126868" name="8f591d90-4785-11f0-86bd-137026ad947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870100" name="9335e290-4785-11f0-b888-4b41e4311a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679503" name="9335e290-4785-11f0-b888-4b41e4311a0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3701167" name="254ba6b0-4786-11f0-a770-c580c211e5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74523" name="254ba6b0-4786-11f0-a770-c580c211e55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455146" name="284ed490-4786-11f0-bf92-3f114f58b8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32220" name="284ed490-4786-11f0-bf92-3f114f58b8cc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8291798" name="409d8460-4786-11f0-8f11-738f5d1422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864403" name="409d8460-4786-11f0-8f11-738f5d1422f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1378077" name="4e0d4e50-4786-11f0-be7a-9fee23f8b5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75283" name="4e0d4e50-4786-11f0-be7a-9fee23f8b5a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0943327" name="60f7fce0-4786-11f0-9fe1-774d252061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545656" name="60f7fce0-4786-11f0-9fe1-774d2520619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3230777" name="64dab550-4786-11f0-882d-41021f5863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049647" name="64dab550-4786-11f0-882d-41021f5863ff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Alte Uznabergstrasse 5. 8730 Uznach</w:t>
          </w:r>
        </w:p>
        <w:p>
          <w:pPr>
            <w:spacing w:before="0" w:after="0"/>
          </w:pPr>
          <w:r>
            <w:t>337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