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Jugendheim Hübeli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811005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78190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