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Jugendheim Hübeli</w:t>
          </w:r>
        </w:p>
        <w:p>
          <w:pPr>
            <w:spacing w:before="0" w:after="0"/>
          </w:pPr>
          <w:r>
            <w:t>312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