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Sockelputz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068213" name="dd28de10-42cc-11f0-84d9-8788547a84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700896" name="dd28de10-42cc-11f0-84d9-8788547a84e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052839" name="e336daf0-42cc-11f0-bdab-cd2ba6202f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651536" name="e336daf0-42cc-11f0-bdab-cd2ba6202f9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702690" name="27dba3c0-42cd-11f0-8ebe-0d4b2dcdb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351390" name="27dba3c0-42cd-11f0-8ebe-0d4b2dcdb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512729" name="30508e80-42cd-11f0-9054-4d645e26df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78445" name="30508e80-42cd-11f0-9054-4d645e26dfe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beim Hinterausgang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Fensterkit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732004" name="87011790-42cd-11f0-96be-8b0c9193e4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177186" name="87011790-42cd-11f0-96be-8b0c9193e41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637691" name="8d09e450-42cd-11f0-8b91-9b1faa5146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608567" name="8d09e450-42cd-11f0-8b91-9b1faa5146b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 aussen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947863" name="345901f0-42ce-11f0-b5ea-f32482931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349091" name="345901f0-42ce-11f0-b5ea-f3248293187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193991" name="41211a30-42ce-11f0-bc99-89fa06b170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331596" name="41211a30-42ce-11f0-bc99-89fa06b170f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801050" name="c52d28e0-42cf-11f0-bd95-a322516fa9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21531" name="c52d28e0-42cf-11f0-bd95-a322516fa92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0536598" name="e99efe60-42cf-11f0-8474-990c21801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207275" name="e99efe60-42cf-11f0-8474-990c2180116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4966387" name="76c18470-42d0-11f0-a523-0b5256d79c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954259" name="76c18470-42d0-11f0-a523-0b5256d79cf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0719693" name="7ddc3660-42d0-11f0-ac76-396a34f88f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964570" name="7ddc3660-42d0-11f0-ac76-396a34f88fe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97375" name="b3b48b70-42d0-11f0-84c7-59225ce7c0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114646" name="b3b48b70-42d0-11f0-84c7-59225ce7c0b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568290" name="0a1f0ad0-42d1-11f0-a0ca-3b3f1598ac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210858" name="0a1f0ad0-42d1-11f0-a0ca-3b3f1598ac8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629204" name="4a898550-42d1-11f0-b62a-fd2841bf54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633095" name="4a898550-42d1-11f0-b62a-fd2841bf54f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0840078" name="5eaab810-42d1-11f0-bfdd-a1ac29ab0d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775250" name="5eaab810-42d1-11f0-bfdd-a1ac29ab0d6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075893" name="9af8cc80-42d1-11f0-8ed2-c107b1e13d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528271" name="9af8cc80-42d1-11f0-8ed2-c107b1e13db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497937" name="a2ab2a90-42d1-11f0-865d-a9dba9b94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698937" name="a2ab2a90-42d1-11f0-865d-a9dba9b94d4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35441" name="26773f80-42d2-11f0-9b8a-e39422bd0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696686" name="26773f80-42d2-11f0-9b8a-e39422bd0e9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821277" name="2e3adba0-42d2-11f0-a75d-993063bcc4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249552" name="2e3adba0-42d2-11f0-a75d-993063bcc4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37080" name="f07266c0-42d2-11f0-8b0d-51bc0002d4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027635" name="f07266c0-42d2-11f0-8b0d-51bc0002d4c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5232" name="f6aaa7f0-42d2-11f0-b3fe-c710eecd9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342427" name="f6aaa7f0-42d2-11f0-b3fe-c710eecd986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344475" name="33b3f610-42d3-11f0-aee5-c5071bfdb9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364806" name="33b3f610-42d3-11f0-aee5-c5071bfdb9d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9532465" name="39b12a10-42d3-11f0-b084-1733f132dd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920463" name="39b12a10-42d3-11f0-b084-1733f132dd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815807" name="02645610-42d6-11f0-be63-c704f26a17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117219" name="02645610-42d6-11f0-be63-c704f26a170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332182" name="0962f480-42d6-11f0-a673-01d8a1430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710103" name="0962f480-42d6-11f0-a673-01d8a143070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450237" name="a878db60-42d7-11f0-b48d-21d157f4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244705" name="a878db60-42d7-11f0-b48d-21d157f44bf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022640" name="adb186e0-42d7-11f0-9e95-b77babff0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074225" name="adb186e0-42d7-11f0-9e95-b77babff056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921530" name="18e4c3a0-42d8-11f0-9ac7-716375e88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51568" name="18e4c3a0-42d8-11f0-9ac7-716375e88f7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752004" name="26a63000-42d8-11f0-a55d-3f5ab41421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006197" name="26a63000-42d8-11f0-a55d-3f5ab41421b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137950" name="5b4684d0-42d9-11f0-91c5-bf83f2429c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765474" name="5b4684d0-42d9-11f0-91c5-bf83f2429c0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305638" name="6425f130-42d9-11f0-b25f-af41490044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679606" name="6425f130-42d9-11f0-b25f-af414900442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Fliessenklener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789971" name="fd426a10-42d9-11f0-9bcf-99fd24bcc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143584" name="fd426a10-42d9-11f0-9bcf-99fd24bcc30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857156" name="04a23b50-42da-11f0-a06c-599cb2b8c1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710145" name="04a23b50-42da-11f0-a06c-599cb2b8c1c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146268" name="ea1eb4b0-42da-11f0-a768-d766de57e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499389" name="ea1eb4b0-42da-11f0-a768-d766de57e4e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168204" name="f005c8a0-42da-11f0-8295-378332fbd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451074" name="f005c8a0-42da-11f0-8295-378332fbdd7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485647" name="f87331f0-42dd-11f0-81cf-b5c7fb0c7f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678503" name="f87331f0-42dd-11f0-81cf-b5c7fb0c7f9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530939" name="ff6ffba0-42dd-11f0-a45c-e9dceba619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847686" name="ff6ffba0-42dd-11f0-a45c-e9dceba6196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525169" name="2bb6dcf0-42df-11f0-b16d-bf20deba9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897529" name="2bb6dcf0-42df-11f0-b16d-bf20deba9f6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098307" name="309e5b30-42df-11f0-84bc-99658cc086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498907" name="309e5b30-42df-11f0-84bc-99658cc0860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KG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298988" name="b9d2c1b0-42e0-11f0-8f81-03b4e94bc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990958" name="b9d2c1b0-42e0-11f0-8f81-03b4e94bcef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3310808" name="bef5c250-42e0-11f0-9c2b-c72df05d87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843156" name="bef5c250-42e0-11f0-9c2b-c72df05d874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Wascheküche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675247" name="8206bd80-42e1-11f0-8924-7b90d03aa4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411953" name="8206bd80-42e1-11f0-8924-7b90d03aa4e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9560664" name="8758bd60-42e1-11f0-8225-8f057dc87a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679081" name="8758bd60-42e1-11f0-8225-8f057dc87a6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Boilerraum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255330" name="78c4c950-42e2-11f0-a849-95baefd98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83056" name="78c4c950-42e2-11f0-a849-95baefd989a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164373" name="8d17e180-42e2-11f0-888f-d7c0bf499f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349371" name="8d17e180-42e2-11f0-888f-d7c0bf499f8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55365" name="a9067460-42e2-11f0-b916-8d447e2bd7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280910" name="a9067460-42e2-11f0-b916-8d447e2bd78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23456" name="adb4e140-42e2-11f0-bdb0-238a1deef9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290292" name="adb4e140-42e2-11f0-bdb0-238a1deef978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Rohrdämmung</w:t>
            </w:r>
          </w:p>
          <w:p>
            <w:pPr>
              <w:spacing w:before="0" w:after="0"/>
            </w:pPr>
            <w:r>
              <w:t>Leitung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352996" name="10256160-42e3-11f0-8d1a-4b4c5488f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5095" name="10256160-42e3-11f0-8d1a-4b4c5488fc1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857139" name="e18bf2a0-42e3-11f0-ba87-fd0c2f26e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533581" name="e18bf2a0-42e3-11f0-ba87-fd0c2f26e77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Jugendheim Hübeli</w:t>
          </w:r>
        </w:p>
        <w:p>
          <w:pPr>
            <w:spacing w:before="0" w:after="0"/>
          </w:pPr>
          <w:r>
            <w:t>312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