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Toillette Wetzikon</w:t>
          </w:r>
        </w:p>
        <w:p>
          <w:pPr>
            <w:spacing w:before="0" w:after="0"/>
          </w:pPr>
          <w:r>
            <w:t>340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