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399953" name="dc872920-4859-11f0-88cf-dff67e5a80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923953" name="dc872920-4859-11f0-88cf-dff67e5a80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5090882" name="e07cf460-4859-11f0-8156-d3697437d3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755616" name="e07cf460-4859-11f0-8156-d3697437d37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9317605" name="f8c0a7b0-4859-11f0-b399-bff06e819e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6137594" name="f8c0a7b0-4859-11f0-b399-bff06e819ed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6649493" name="fc209b90-4859-11f0-80ba-3d8630f89f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44871" name="fc209b90-4859-11f0-80ba-3d8630f89f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2342317" name="0a7a2940-485a-11f0-bc56-2fc343133e1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779510" name="0a7a2940-485a-11f0-bc56-2fc343133e1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6831024" name="106052d0-485a-11f0-8ea3-c17f912afc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315508" name="106052d0-485a-11f0-8ea3-c17f912afc8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8257875" name="24ff4110-485a-11f0-a055-f14343bf5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828102" name="24ff4110-485a-11f0-a055-f14343bf506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9915860" name="2e7aed70-485a-11f0-bae8-5fe41bc8ea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3884588" name="2e7aed70-485a-11f0-bae8-5fe41bc8eab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4670781" name="bc672c20-485a-11f0-8336-4f869f98f7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370726" name="bc672c20-485a-11f0-8336-4f869f98f7b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2770670" name="c1311040-485a-11f0-8665-7d73ec089f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8869557" name="c1311040-485a-11f0-8665-7d73ec089ff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