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 Ringstrasse 6, 8903 Birmensdorf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69420472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3057649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