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w14="http://schemas.microsoft.com/office/word/2010/wordml" xmlns:w15="http://schemas.microsoft.com/office/word/2012/wordml" xmlns:m="http://schemas.openxmlformats.org/officeDocument/2006/math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9722503" name="deb4f7e0-4854-11f0-9b24-7b420df84a2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2634580" name="deb4f7e0-4854-11f0-9b24-7b420df84a23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77247641" name="e6d13b50-4854-11f0-aea4-c5a6fe8b554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3435108" name="e6d13b50-4854-11f0-aea4-c5a6fe8b554a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34781956" name="021fbda0-4855-11f0-a4ca-9f9f2ce8d9c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5883919" name="021fbda0-4855-11f0-a4ca-9f9f2ce8d9c9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87909446" name="08a47120-4855-11f0-96ae-efb4d171fe2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0007423" name="08a47120-4855-11f0-96ae-efb4d171fe29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02381640" name="17e0bdb0-4855-11f0-845a-cbc2a6be5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8342277" name="17e0bdb0-4855-11f0-845a-cbc2a6be577a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58802933" name="1d194220-4855-11f0-aaa0-61b4910d714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8390722" name="1d194220-4855-11f0-aaa0-61b4910d714c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50887233" name="260bc150-4855-11f0-a8a2-7dd4b1697e7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8409161" name="260bc150-4855-11f0-a8a2-7dd4b1697e7b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20082179" name="2d8c6100-4855-11f0-b76f-b7609602420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5484843" name="2d8c6100-4855-11f0-b76f-b76096024207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1. OG - 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50523203" name="8759c500-4856-11f0-86ea-c313759dd58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61118946" name="8759c500-4856-11f0-86ea-c313759dd58a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0069939" name="8b37c280-4856-11f0-a476-2fd928556b1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6859213" name="8b37c280-4856-11f0-a476-2fd928556b12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Schlafzimmer 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18908437" name="a1acd050-4856-11f0-83e2-edc03a9953f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6228468" name="a1acd050-4856-11f0-83e2-edc03a9953f2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44150934" name="a68f93a0-4856-11f0-bdec-ed7fad9f403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2604040" name="a68f93a0-4856-11f0-bdec-ed7fad9f4038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1. OG - 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74413606" name="d2803410-4856-11f0-b3b2-37809934747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4234254" name="d2803410-4856-11f0-b3b2-378099347474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4102662" name="d802e0e0-4856-11f0-96ef-f5135bad102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1346155" name="d802e0e0-4856-11f0-96ef-f5135bad102b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1. OG - UG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1831389" name="eb9a7140-4856-11f0-a200-4d3caffe74a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0620559" name="eb9a7140-4856-11f0-a200-4d3caffe74a5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02027468" name="eeae19e0-4856-11f0-b55f-d94c11f16eb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8017058" name="eeae19e0-4856-11f0-b55f-d94c11f16eb5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86020110" name="b9e0fdd0-4857-11f0-8dab-53714e5170e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0942773" name="b9e0fdd0-4857-11f0-8dab-53714e5170ea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88490977" name="bd7436b0-4857-11f0-8b26-69c50d0d0d6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2392093" name="bd7436b0-4857-11f0-8b26-69c50d0d0d63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19012488" name="c91708d0-4857-11f0-b7e3-7fb4548e7c3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2770628" name="c91708d0-4857-11f0-b7e3-7fb4548e7c31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46934098" name="cdd52d20-4857-11f0-bcad-43f5db5f836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2473536" name="cdd52d20-4857-11f0-bcad-43f5db5f836e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/ WC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45229003" name="e45d7f60-4858-11f0-b753-b53ce963fa4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373455" name="e45d7f60-4858-11f0-b753-b53ce963fa48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66439228" name="e7bc3ac0-4858-11f0-992b-a745a7f8b98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405568" name="e7bc3ac0-4858-11f0-992b-a745a7f8b98f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/ WC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97845463" name="3ac31cc0-4859-11f0-9a72-41d57446ecc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9804581" name="3ac31cc0-4859-11f0-9a72-41d57446eccb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51355383" name="3e3f9950-4859-11f0-8861-c1f3194df63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780001" name="3e3f9950-4859-11f0-8861-c1f3194df638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/ WC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2951839" name="4f3332d0-4859-11f0-9f31-212ef2579e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1794011" name="4f3332d0-4859-11f0-9f31-212ef2579ed1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93384015" name="5256e100-4859-11f0-9979-4338ee50f1e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4094921" name="5256e100-4859-11f0-9979-4338ee50f1ee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1. OG - 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08960668" name="b2942d70-4859-11f0-84bd-cb85ad84f29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5840115" name="b2942d70-4859-11f0-84bd-cb85ad84f299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96849646" name="b7078d20-4859-11f0-8567-6358836b4a6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3227327" name="b7078d20-4859-11f0-8567-6358836b4a66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08315135" name="5a1b9920-485a-11f0-b9c4-4ded7088daa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8582822" name="5a1b9920-485a-11f0-b9c4-4ded7088daae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43172565" name="610528f0-485a-11f0-80af-edae441d11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1482886" name="610528f0-485a-11f0-80af-edae441d11b0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13916158" name="706cf250-485a-11f0-ba3f-51072759652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3589587" name="706cf250-485a-11f0-ba3f-510727596527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54186505" name="74295e10-485a-11f0-9800-b58989256b0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6709776" name="74295e10-485a-11f0-9800-b58989256b09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62074064" name="63f54e90-485b-11f0-a542-a51424078c9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0944004" name="63f54e90-485b-11f0-a542-a51424078c9a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63287626" name="6af573a0-485b-11f0-aa24-2dbdcd86a5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7341665" name="6af573a0-485b-11f0-aa24-2dbdcd86a54e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75980467" name="7a044790-485b-11f0-a41e-734d907d3c5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2853657" name="7a044790-485b-11f0-a41e-734d907d3c5c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10373118" name="7d606ae0-485b-11f0-8704-3ba3cefd0e2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985601" name="7d606ae0-485b-11f0-8704-3ba3cefd0e26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VM-20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31408554" name="bb1450e0-485b-11f0-ae84-193db037ac4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6660755" name="bb1450e0-485b-11f0-ae84-193db037ac45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25942573" name="c04c8730-485b-11f0-a203-797a754a2d5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9736989" name="c04c8730-485b-11f0-a203-797a754a2d53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Hobbyraum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VM-21</w:t>
            </w:r>
          </w:p>
          <w:p>
            <w:pPr>
              <w:spacing w:before="0" w:after="0"/>
            </w:pPr>
            <w:r>
              <w:t>Akustik Platten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31167301" name="358e3a70-485c-11f0-b310-314b13641f4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0496511" name="358e3a70-485c-11f0-b310-314b13641f4a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63462821" name="39f2f420-485c-11f0-bb48-a9249e8bf7d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5331195" name="39f2f420-485c-11f0-bb48-a9249e8bf7d5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Heizraum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65979032" name="7e566e30-485c-11f0-bad5-cdc612c7555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4231932" name="7e566e30-485c-11f0-bad5-cdc612c75558.jpg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28072510" name="83002020-485c-11f0-8921-210d4674e45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0482456" name="83002020-485c-11f0-8921-210d4674e450.jpg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Sockel </w:t>
            </w:r>
          </w:p>
          <w:p>
            <w:pPr>
              <w:spacing w:before="0" w:after="0"/>
            </w:pPr>
            <w:r>
              <w:t>EG- 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10482254" name="f5f439e0-485c-11f0-9164-efcf4f10ca1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9153771" name="f5f439e0-485c-11f0-9164-efcf4f10ca1d.jpg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89448760" name="fb4c5440-485c-11f0-8540-d5094c4f385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0803105" name="fb4c5440-485c-11f0-8540-d5094c4f3851.jpg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</w:t>
            </w:r>
          </w:p>
          <w:p>
            <w:pPr>
              <w:spacing w:before="0" w:after="0"/>
            </w:pPr>
            <w:r>
              <w:t>UG - 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46864086" name="0b91ac60-485d-11f0-a457-1b35363543a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1107251" name="0b91ac60-485d-11f0-a457-1b35363543aa.jpg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03119296" name="0f5b3780-485d-11f0-83e2-b32ba975498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361866" name="0f5b3780-485d-11f0-83e2-b32ba9754984.jpg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50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w14="http://schemas.microsoft.com/office/word/2010/wordml" xmlns:w15="http://schemas.microsoft.com/office/word/2012/wordml" xmlns:m="http://schemas.openxmlformats.org/officeDocument/2006/math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w14="http://schemas.microsoft.com/office/word/2010/wordml" xmlns:w15="http://schemas.microsoft.com/office/word/2012/wordml" xmlns:m="http://schemas.openxmlformats.org/officeDocument/2006/math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 Ringstrasse 6, 8903 Birmensdorf</w:t>
          </w:r>
        </w:p>
        <w:p>
          <w:pPr>
            <w:spacing w:before="0" w:after="0"/>
          </w:pPr>
          <w:r>
            <w:t>267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w14="http://schemas.microsoft.com/office/word/2010/wordml" xmlns:w15="http://schemas.microsoft.com/office/word/2012/wordml" xmlns:m="http://schemas.openxmlformats.org/officeDocument/2006/math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w14="http://schemas.microsoft.com/office/word/2010/wordml" xmlns:w15="http://schemas.microsoft.com/office/word/2012/wordml" xmlns:m="http://schemas.openxmlformats.org/officeDocument/2006/math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footer.xml" Type="http://schemas.openxmlformats.org/officeDocument/2006/relationships/footer" Id="rId50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