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Buecheneggstrasse 5a, 8906 Bonstetten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339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84098691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97878891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w15="http://schemas.microsoft.com/office/word/2012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