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5627691" name="f769dd30-484c-11f0-8d7a-c753e6a1f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8801759" name="f769dd30-484c-11f0-8d7a-c753e6a1f2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6416383" name="364cf460-484d-11f0-a455-3b5c5e454c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070051" name="364cf460-484d-11f0-a455-3b5c5e454c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2639903" name="3c1fe410-484d-11f0-a82c-8d20c487a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325371" name="3c1fe410-484d-11f0-a82c-8d20c487a1d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1767515" name="fb817660-484e-11f0-86d3-2ffcea772f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1955555" name="fb817660-484e-11f0-86d3-2ffcea772f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7681581" name="01f0cd20-484f-11f0-a9e0-853a280a9f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111430" name="01f0cd20-484f-11f0-a9e0-853a280a9f6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4296293" name="04e5a320-484f-11f0-8c7e-c3e4e09dae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686292" name="04e5a320-484f-11f0-8c7e-c3e4e09daed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