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Oberhofstettenstrasse 49, 9012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916405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0556063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