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463339" name="8a34cd10-4838-11f0-8936-47fe04755a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637334" name="8a34cd10-4838-11f0-8936-47fe04755a7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6426501" name="8e6641c0-4838-11f0-983a-295e3b3bc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156517" name="8e6641c0-4838-11f0-983a-295e3b3bc90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5336144" name="861cb750-4839-11f0-a330-e3ea20ed9e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560534" name="861cb750-4839-11f0-a330-e3ea20ed9e3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632820" name="8b1832c0-4839-11f0-b24c-1bf1c01f80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102433" name="8b1832c0-4839-11f0-b24c-1bf1c01f809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8177123" name="989b3690-4839-11f0-9dce-9d84f57770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945029" name="989b3690-4839-11f0-9dce-9d84f577705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929389" name="9d248f40-4839-11f0-a383-c5d0da86ef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149614" name="9d248f40-4839-11f0-a383-c5d0da86ef2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1650149" name="b1dad610-4839-11f0-9007-8d394f9c61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672261" name="b1dad610-4839-11f0-9007-8d394f9c61c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803413" name="b67322e0-4839-11f0-9a60-a7513cd4bd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985495" name="b67322e0-4839-11f0-9a60-a7513cd4bdd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82741" name="c48f5970-4839-11f0-846d-77aad66e6f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329814" name="c48f5970-4839-11f0-846d-77aad66e6ff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0212" name="c7884e20-4839-11f0-b1ab-afb44b1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664520" name="c7884e20-4839-11f0-b1ab-afb44b1e427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8525894" name="3935b710-483a-11f0-ad5e-8f25329ef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942148" name="3935b710-483a-11f0-ad5e-8f25329ef77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784216" name="3ed75d90-483a-11f0-89bd-d5a5933fd0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187655" name="3ed75d90-483a-11f0-89bd-d5a5933fd0c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8480331" name="dcf879a0-483a-11f0-9daa-47af266ac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091441" name="dcf879a0-483a-11f0-9daa-47af266acaf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633688" name="e309d1e0-483a-11f0-b8ef-7b40188225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325585" name="e309d1e0-483a-11f0-b8ef-7b401882251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Oberhofstettenstrasse 49, 9012 St. Gallen </w:t>
          </w:r>
        </w:p>
        <w:p>
          <w:pPr>
            <w:spacing w:before="0" w:after="0"/>
          </w:pPr>
          <w:r>
            <w:t>327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