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13, 9230 Flawil</w:t>
          </w:r>
        </w:p>
        <w:p>
          <w:pPr>
            <w:spacing w:before="0" w:after="0"/>
          </w:pPr>
          <w:r>
            <w:t>336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