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Gehrenstrasse 13, 9230 Flawil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336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37784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9952197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