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Gehrenstrasse 13, 9230 Flawil</w:t>
          </w:r>
        </w:p>
        <w:p>
          <w:pPr>
            <w:spacing w:before="0" w:after="0"/>
          </w:pPr>
          <w:r>
            <w:t>336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