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3. 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46523503" name="72781360-4790-11f0-9456-752bd23344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6649731" name="72781360-4790-11f0-9456-752bd23344f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13758599" name="7523d270-4790-11f0-bc7a-9f4ca5f60c4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5290407" name="7523d270-4790-11f0-bc7a-9f4ca5f60c4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3. OG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13108992" name="87f74f80-4790-11f0-a2df-e5e97863a8f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5039372" name="87f74f80-4790-11f0-a2df-e5e97863a8f7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82991222" name="8b1de3e0-4790-11f0-8f4a-3925a88da95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6076935" name="8b1de3e0-4790-11f0-8f4a-3925a88da953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Gehrenstrasse 13, 9230 Flawil</w:t>
          </w:r>
        </w:p>
        <w:p>
          <w:pPr>
            <w:spacing w:before="0" w:after="0"/>
          </w:pPr>
          <w:r>
            <w:t>336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