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Dorfstr.23. 9249 Algetshausen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338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