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2386494" name="4b050f00-4794-11f0-a5f9-d1d5551f26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24005" name="4b050f00-4794-11f0-a5f9-d1d5551f26c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0625182" name="5518dcb0-4794-11f0-abfe-8d995afc682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0838974" name="5518dcb0-4794-11f0-abfe-8d995afc682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Dorfstr.23. 9249 Algetshausen</w:t>
          </w:r>
        </w:p>
        <w:p>
          <w:pPr>
            <w:spacing w:before="0" w:after="0"/>
          </w:pPr>
          <w:r>
            <w:t>338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