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Turmstrasse 23, 8400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2815878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94808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