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1785858" name="ca20f970-16ac-11f0-b209-eb6999da6f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912603" name="ca20f970-16ac-11f0-b209-eb6999da6f5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525373" name="d024e430-16ac-11f0-9735-31621fab65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245707" name="d024e430-16ac-11f0-9735-31621fab65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441688" name="dd32df10-16ac-11f0-9592-2f06caca3a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892352" name="dd32df10-16ac-11f0-9592-2f06caca3a6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910766" name="e3a3bc70-16ac-11f0-a40b-df0899030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222970" name="e3a3bc70-16ac-11f0-a40b-df08990303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893732" name="ee72eae0-16ac-11f0-a988-270b78baf6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928210" name="ee72eae0-16ac-11f0-a988-270b78baf6a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735393" name="f4aa41b0-16ac-11f0-a97a-c9b39a17e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213407" name="f4aa41b0-16ac-11f0-a97a-c9b39a17e08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76068" name="0157a600-16ad-11f0-b8ee-55c9caa51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171109" name="0157a600-16ad-11f0-b8ee-55c9caa5177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665602" name="09547a90-16ad-11f0-80f9-1f6f445ac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391350" name="09547a90-16ad-11f0-80f9-1f6f445ac68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Bodenschüttung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3461131" name="468bb680-16ad-11f0-a99b-21ee474270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901323" name="468bb680-16ad-11f0-a99b-21ee474270d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436825" name="4d81a260-16ad-11f0-823a-b1f129aff1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028341" name="4d81a260-16ad-11f0-823a-b1f129aff1f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5905238" name="f5357540-16ad-11f0-aeae-eff1128a38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328691" name="f5357540-16ad-11f0-aeae-eff1128a382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288044" name="f948b390-16ad-11f0-bcd8-1b875adcf3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076354" name="f948b390-16ad-11f0-bcd8-1b875adcf3f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638780" name="1175d1a0-16ae-11f0-89aa-65514152f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998140" name="1175d1a0-16ae-11f0-89aa-65514152f5e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089410" name="16416370-16ae-11f0-a1c6-494e80e552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19478" name="16416370-16ae-11f0-a1c6-494e80e5522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2624227" name="9fce2650-16b3-11f0-ab9a-2d236e9ac3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783706" name="9fce2650-16b3-11f0-ab9a-2d236e9ac3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8272514" name="a6d26a10-16b3-11f0-bef4-797eae828c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861676" name="a6d26a10-16b3-11f0-bef4-797eae828c0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136624" name="b7eb65e0-16b3-11f0-a94a-9f8993196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078627" name="b7eb65e0-16b3-11f0-a94a-9f899319671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353913" name="bc99abb0-16b3-11f0-b563-4d2d323a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937765" name="bc99abb0-16b3-11f0-b563-4d2d323a76b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469846" name="d5a14b40-16b3-11f0-ab58-dbc87647c9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928631" name="d5a14b40-16b3-11f0-ab58-dbc87647c98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389050" name="d8f4e310-16b3-11f0-bd0f-25acc858f7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803451" name="d8f4e310-16b3-11f0-bd0f-25acc858f79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221008" name="eb32afd0-16b3-11f0-bf44-1ff5a8d73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744394" name="eb32afd0-16b3-11f0-bf44-1ff5a8d7364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247903" name="f1436bd0-16b3-11f0-a2c8-0f6cbfd0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955104" name="f1436bd0-16b3-11f0-a2c8-0f6cbfd0c11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605737" name="11061120-16b4-11f0-ad80-33fedf9278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248656" name="11061120-16b4-11f0-ad80-33fedf92787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233390" name="153785d0-16b4-11f0-945d-7f16a0370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607922" name="153785d0-16b4-11f0-945d-7f16a0370f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310776" name="28153c10-16b4-11f0-a5a8-b764ec0050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744643" name="28153c10-16b4-11f0-a5a8-b764ec00501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621208" name="34c8bae0-16b4-11f0-a03d-57dc57d554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995037" name="34c8bae0-16b4-11f0-a03d-57dc57d5545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515434" name="502546f0-16b4-11f0-8e50-c38cdf0bd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78516" name="502546f0-16b4-11f0-8e50-c38cdf0bdf4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73339" name="566ec630-16b4-11f0-9388-9b042cff8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451022" name="566ec630-16b4-11f0-9388-9b042cff82f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123767" name="945d1d20-16b4-11f0-9c9f-ed58215be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679532" name="945d1d20-16b4-11f0-9c9f-ed58215be1b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8496262" name="986c3cc0-16b4-11f0-980d-0315ebadc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142160" name="986c3cc0-16b4-11f0-980d-0315ebadc34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471799" name="a54a7510-16b4-11f0-b101-9bbcd7ccfe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685021" name="a54a7510-16b4-11f0-b101-9bbcd7ccfe4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151709" name="abc45320-16b4-11f0-9a3d-d91eb842bd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984197" name="abc45320-16b4-11f0-9a3d-d91eb842bd0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422221" name="bce7d640-16b4-11f0-bbba-4ddf49593e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726378" name="bce7d640-16b4-11f0-bbba-4ddf49593e3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98386" name="c8fe2ab0-16b4-11f0-965e-61ba2eaef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95617" name="c8fe2ab0-16b4-11f0-965e-61ba2eaef7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Entré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430913" name="1a8dd600-16b5-11f0-84bb-698bede302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56015" name="1a8dd600-16b5-11f0-84bb-698bede302f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176051" name="1f007260-16b5-11f0-9c86-11f13d3d18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476806" name="1f007260-16b5-11f0-9c86-11f13d3d18a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818092" name="5edbcc40-16b5-11f0-9c3a-c5f3e6ac51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664879" name="5edbcc40-16b5-11f0-9c3a-c5f3e6ac514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953956" name="70dd0530-16b5-11f0-9370-3f4e4cd17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94136" name="70dd0530-16b5-11f0-9370-3f4e4cd1704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044876" name="84ebe870-16b5-11f0-a7b6-ab1e0ff4e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366520" name="84ebe870-16b5-11f0-a7b6-ab1e0ff4e5c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155585" name="892ee950-16b5-11f0-b53e-1d71acba17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80349" name="892ee950-16b5-11f0-b53e-1d71acba17e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99544" name="93cc8070-16b5-11f0-b44c-99b8389998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872053" name="93cc8070-16b5-11f0-b44c-99b83899981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480741" name="98614ad0-16b5-11f0-9fed-ff24b43a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431891" name="98614ad0-16b5-11f0-9fed-ff24b43a101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9704877" name="b49ff980-16b5-11f0-94c1-fb4aeb7cda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668496" name="b49ff980-16b5-11f0-94c1-fb4aeb7cdad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260105" name="b9a475a0-16b5-11f0-bf78-e511b8cdad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508877" name="b9a475a0-16b5-11f0-bf78-e511b8cdad1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279558" name="9a6bfd00-16b7-11f0-86ba-4fe048b3ca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175297" name="9a6bfd00-16b7-11f0-86ba-4fe048b3ca7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407812" name="a077aff0-16b7-11f0-81a0-cd838ef130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125195" name="a077aff0-16b7-11f0-81a0-cd838ef130c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746634" name="b7094670-16b7-11f0-a4bb-6ddbe1f6e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673656" name="b7094670-16b7-11f0-a4bb-6ddbe1f6e8f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667312" name="bc1849e0-16b7-11f0-bc10-e3e1192c65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344726" name="bc1849e0-16b7-11f0-bc10-e3e1192c655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801311" name="d4077490-16b7-11f0-8078-f5b5f73701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546147" name="d4077490-16b7-11f0-8078-f5b5f737014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404077" name="deb5fba0-16b7-11f0-a130-03dec30d24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618933" name="deb5fba0-16b7-11f0-a130-03dec30d246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Spachtelmasse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286813" name="10c6e870-16b8-11f0-8fdf-e35b80f1f9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591708" name="10c6e870-16b8-11f0-8fdf-e35b80f1f93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181055" name="18beb3f0-16b8-11f0-bc2a-df0864e10f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816046" name="18beb3f0-16b8-11f0-bc2a-df0864e10ff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623806" name="438c5830-16b8-11f0-8154-5757d3f70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705074" name="438c5830-16b8-11f0-8154-5757d3f7057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905619" name="4ac5dcc0-16b8-11f0-935d-03ab7ea16f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303772" name="4ac5dcc0-16b8-11f0-935d-03ab7ea16f2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957233" name="03da14b0-16b9-11f0-99ba-5b1a3de0b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707155" name="03da14b0-16b9-11f0-99ba-5b1a3de0b89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912031" name="119343b0-16b9-11f0-8104-05f5098d7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187242" name="119343b0-16b9-11f0-8104-05f5098d76b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Febsterrahmen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511757" name="db4db870-16b9-11f0-abdc-53ec6dcd88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429203" name="db4db870-16b9-11f0-abdc-53ec6dcd886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980327" name="deac73d0-16b9-11f0-a6cf-b14277bd3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542249" name="deac73d0-16b9-11f0-a6cf-b14277bd396b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416419" name="93739130-476c-11f0-9946-c13a82ba3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543323" name="93739130-476c-11f0-9946-c13a82ba350c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8839067" name="9769aa90-476c-11f0-a309-015d284006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25620" name="9769aa90-476c-11f0-a309-015d2840060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177900" name="7875fff0-476a-11f0-b94d-43d36568f9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796273" name="7875fff0-476a-11f0-b94d-43d36568f9c1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028317" name="6ecc53d0-476c-11f0-b944-53f869840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610269" name="6ecc53d0-476c-11f0-b944-53f869840461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Turmstrasse 23, 8400 Winterthur</w:t>
          </w:r>
        </w:p>
        <w:p>
          <w:pPr>
            <w:spacing w:before="0" w:after="0"/>
          </w:pPr>
          <w:r>
            <w:t>235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