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766324" name="3c9d7310-3576-11f0-a201-ffe3223dd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560792" name="3c9d7310-3576-11f0-a201-ffe3223dd86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245206" name="438a5e40-3576-11f0-bafe-e9ae6327ee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51183" name="438a5e40-3576-11f0-bafe-e9ae6327ee6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313238" name="5e11c000-3576-11f0-8521-d1fc24897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014974" name="5e11c000-3576-11f0-8521-d1fc24897de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286818" name="623b9390-3576-11f0-a6ae-e735f612cf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885240" name="623b9390-3576-11f0-a6ae-e735f612cfa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813683" name="6a427a40-3576-11f0-a7ec-6d9fb2b928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859915" name="6a427a40-3576-11f0-a7ec-6d9fb2b9284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711963" name="7031cb90-3576-11f0-85f7-ef084e8ff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505195" name="7031cb90-3576-11f0-85f7-ef084e8fff9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891792" name="78ce3b80-3576-11f0-84a8-4f7ad60b2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06286" name="78ce3b80-3576-11f0-84a8-4f7ad60b2a8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437830" name="80434270-3576-11f0-9c23-cb9d458a7a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430653" name="80434270-3576-11f0-9c23-cb9d458a7a2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891217" name="91b87290-3577-11f0-9b21-d54ef45e52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213699" name="91b87290-3577-11f0-9b21-d54ef45e529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680856" name="96081da0-3577-11f0-954e-65a7196fdb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846487" name="96081da0-3577-11f0-954e-65a7196fdb9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025053" name="a870caf0-3577-11f0-9507-d97c39279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355085" name="a870caf0-3577-11f0-9507-d97c39279ce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4678497" name="ac0fc3a0-3577-11f0-9d00-3f7d54957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222565" name="ac0fc3a0-3577-11f0-9d00-3f7d549575b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208989" name="c769deb0-3577-11f0-a750-f5986d6f8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135826" name="c769deb0-3577-11f0-a750-f5986d6f8e2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94309" name="cf2c1b40-3577-11f0-a954-13efba038d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003262" name="cf2c1b40-3577-11f0-a954-13efba038d6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125796" name="8dee0040-357b-11f0-ad00-ffa99cd33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393651" name="8dee0040-357b-11f0-ad00-ffa99cd337f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27371" name="a52c0360-357b-11f0-b162-05154953c0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412843" name="a52c0360-357b-11f0-b162-05154953c0f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1500585" name="b2f278d0-357b-11f0-ba7f-47cd8b706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550951" name="b2f278d0-357b-11f0-ba7f-47cd8b706a2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53775" name="b69df4a0-357b-11f0-b11f-a7f11e8e45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483670" name="b69df4a0-357b-11f0-b11f-a7f11e8e455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14031" name="c524faf0-357b-11f0-9b1e-5fbb086f29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552627" name="c524faf0-357b-11f0-9b1e-5fbb086f29f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407442" name="cb95d850-357b-11f0-8b86-95c51bec23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603345" name="cb95d850-357b-11f0-8b86-95c51bec23e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264069" name="248afa30-357c-11f0-98d1-2d92fc029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167688" name="248afa30-357c-11f0-98d1-2d92fc029f6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212785" name="2bd101e0-357c-11f0-8978-9d482438c8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922111" name="2bd101e0-357c-11f0-8978-9d482438c87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743977" name="f978b660-357c-11f0-a12b-c5eb0a0eaa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08121" name="f978b660-357c-11f0-a12b-c5eb0a0eaab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820339" name="00fd9bd0-357d-11f0-82e9-876dcf2e68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660899" name="00fd9bd0-357d-11f0-82e9-876dcf2e685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497160" name="db97ace0-357d-11f0-a2b2-01a085efb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260119" name="db97ace0-357d-11f0-a2b2-01a085efb1d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7239611" name="df06bbf0-357d-11f0-95c5-bbff78a966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751235" name="df06bbf0-357d-11f0-95c5-bbff78a9666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9933153" name="17bfc2c0-357e-11f0-af0c-51b3db7c4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077098" name="17bfc2c0-357e-11f0-af0c-51b3db7c4d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977502" name="1bd60e50-357e-11f0-9dc1-f33a484ee3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451320" name="1bd60e50-357e-11f0-9dc1-f33a484ee39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Winkelstrasse 21a. 9243 Jonschwil </w:t>
          </w:r>
        </w:p>
        <w:p>
          <w:pPr>
            <w:spacing w:before="0" w:after="0"/>
          </w:pPr>
          <w:r>
            <w:t>264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