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MFH. + Scheune Bahnhofstr. 169, 9244 Niederuzwil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332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79050147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41803273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