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Abstellraum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7853958" name="a525f270-469e-11f0-ac35-a56282a3489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034507" name="a525f270-469e-11f0-ac35-a56282a3489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521218" name="a98db960-469e-11f0-8799-f96b779ba4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898172" name="a98db960-469e-11f0-8799-f96b779ba45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DG-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0974248" name="e1b15e00-469e-11f0-9e0d-e544f07215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239612" name="e1b15e00-469e-11f0-9e0d-e544f072159e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1699243" name="fae64f20-469e-11f0-8460-ff6b709ecf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193637" name="fae64f20-469e-11f0-8460-ff6b709ecf6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158038" name="646d8990-469f-11f0-9d78-ff226c3df38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99001" name="646d8990-469f-11f0-9d78-ff226c3df38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1140309" name="6775e790-469f-11f0-88c0-0b54f102d7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23231" name="6775e790-469f-11f0-88c0-0b54f102d7c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rechts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7164787" name="c0b83f10-469f-11f0-a362-1ddff92db7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560830" name="c0b83f10-469f-11f0-a362-1ddff92db7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056129" name="c8acaf30-469f-11f0-bc3a-87c2869088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632357" name="c8acaf30-469f-11f0-bc3a-87c28690884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Räume inkl. Treppenhaus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/ Treppenhaus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9790129" name="25ba8da0-46a0-11f0-920f-8f47eb0d14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3675077" name="25ba8da0-46a0-11f0-920f-8f47eb0d1481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526685" name="2f588f10-46a0-11f0-91ce-c732cd4932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381469" name="2f588f10-46a0-11f0-91ce-c732cd4932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6236496" name="af78da10-46a0-11f0-9f4e-178103751a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997716" name="af78da10-46a0-11f0-9f4e-178103751ad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2014915" name="b53841c0-46a0-11f0-8426-bde316f43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935098" name="b53841c0-46a0-11f0-8426-bde316f4351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OG-EG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6308324" name="1fc70bb0-46a2-11f0-9087-f3696f682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713247" name="1fc70bb0-46a2-11f0-9087-f3696f682df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082904" name="274a1c60-46a2-11f0-9e71-1da986e872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9615345" name="274a1c60-46a2-11f0-9e71-1da986e872d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839822" name="5e2e8a40-46a2-11f0-8dbd-b15202e85f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7365338" name="5e2e8a40-46a2-11f0-8dbd-b15202e85f7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2831637" name="62c6d710-46a2-11f0-9cb3-0d995e5d66d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9824085" name="62c6d710-46a2-11f0-9cb3-0d995e5d66d9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82477" name="9c41ce50-46a2-11f0-a84a-e925a1df2a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48736" name="9c41ce50-46a2-11f0-a84a-e925a1df2ae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9954594" name="9f25b460-46a2-11f0-800b-f966513e56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723409" name="9f25b460-46a2-11f0-800b-f966513e560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179757" name="3dbc0070-46a3-11f0-a928-8b1e5f906f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4803001" name="3dbc0070-46a3-11f0-a928-8b1e5f906f1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1815454" name="4189f860-46a3-11f0-8494-cfcd0ee5bc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78466" name="4189f860-46a3-11f0-8494-cfcd0ee5bcb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4052125" name="7be600d0-46a3-11f0-9b0e-05e8843484e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041099" name="7be600d0-46a3-11f0-9b0e-05e8843484e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250236" name="8b333d50-46a3-11f0-bda1-c991520a2f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5175471" name="8b333d50-46a3-11f0-bda1-c991520a2f4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Empfang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6167582" name="07fe4d60-46a5-11f0-9320-3bf464eb8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81760" name="07fe4d60-46a5-11f0-9320-3bf464eb84c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540359" name="0cb322e0-46a5-11f0-9182-9dbe8af438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695589" name="0cb322e0-46a5-11f0-9182-9dbe8af438b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Empfang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6025624" name="72fac2b0-46a5-11f0-839c-d33a2ef7f7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1981264" name="72fac2b0-46a5-11f0-839c-d33a2ef7f7f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5390277" name="7785c910-46a5-11f0-9874-317716d0e80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553779" name="7785c910-46a5-11f0-9874-317716d0e80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546759" name="7a94c150-46a6-11f0-8544-c303d8b64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781387" name="7a94c150-46a6-11f0-8544-c303d8b640c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630010" name="7efd2480-46a6-11f0-912c-01a9948870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308287" name="7efd2480-46a6-11f0-912c-01a9948870f4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340178" name="d9bc5800-46a6-11f0-925c-97477ed8cb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072709" name="d9bc5800-46a6-11f0-925c-97477ed8cb2e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876100" name="deed6260-46a6-11f0-ac10-1dd0f626c5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687300" name="deed6260-46a6-11f0-ac10-1dd0f626c516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006908" name="05b90660-46a7-11f0-b2b9-edb738328c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964350" name="05b90660-46a7-11f0-b2b9-edb738328c2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546467" name="0c232d00-46a7-11f0-b226-03849ea02b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7670377" name="0c232d00-46a7-11f0-b226-03849ea02b7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983937011" name="e683de90-46a7-11f0-bd9e-5b7db6373c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802669" name="e683de90-46a7-11f0-bd9e-5b7db6373cc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6838299" name="eccdfa10-46a7-11f0-8c43-c10be49508f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6865918" name="eccdfa10-46a7-11f0-8c43-c10be49508f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3923526" name="4bd20330-46a8-11f0-8648-71915f0643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396937" name="4bd20330-46a8-11f0-8648-71915f06439c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855282" name="4f3f3d80-46a8-11f0-9253-31929c871d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6832085" name="4f3f3d80-46a8-11f0-9253-31929c871df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/ Mörtellager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3690228" name="7966c140-46a9-11f0-af4c-d9ad7bad45c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860595" name="7966c140-46a9-11f0-af4c-d9ad7bad45c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373204" name="7c5c5a90-46a9-11f0-8769-c52d66f706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782715" name="7c5c5a90-46a9-11f0-8769-c52d66f7064e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/ Elektrolager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Leichbauplatte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8176287" name="189e5660-46aa-11f0-9829-7fdb6ba639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436483" name="189e5660-46aa-11f0-9829-7fdb6ba6390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8385047" name="22896660-46aa-11f0-9b50-0f466bfd03e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63282" name="22896660-46aa-11f0-9b50-0f466bfd03e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6706016" name="8bccba00-46aa-11f0-8dbd-6348b2d8d9a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971821" name="8bccba00-46aa-11f0-8dbd-6348b2d8d9a4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6286808" name="95addef0-46aa-11f0-853a-e9c9c02c36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467148" name="95addef0-46aa-11f0-853a-e9c9c02c361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 / Fassade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896180" name="f9983860-46ab-11f0-8348-5f23dd09a1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9930895" name="f9983860-46ab-11f0-8348-5f23dd09a14b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9151684" name="ffb7c170-46ab-11f0-85e3-0ff3afa6d8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567942" name="ffb7c170-46ab-11f0-85e3-0ff3afa6d84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Scheune 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8364947" name="2e9ee590-46ac-11f0-9134-8feea4c92c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647835" name="2e9ee590-46ac-11f0-9134-8feea4c92cbe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8892531" name="3185fff0-46ac-11f0-83ab-39139d72c4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582911" name="3185fff0-46ac-11f0-83ab-39139d72c48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Vorplatz / 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Strassenbelag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0337889" name="e7234420-46ad-11f0-8b18-2b57233092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419996" name="e7234420-46ad-11f0-8b18-2b572330924b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764462" name="eceb1040-46ad-11f0-a400-f9211f9f5e0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185139" name="eceb1040-46ad-11f0-a400-f9211f9f5e0e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Büro/ Hintereingang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Strassenbelag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581630" name="fe427f30-46ae-11f0-bdac-9bd88bdd92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983142" name="fe427f30-46ae-11f0-bdac-9bd88bdd929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3497297" name="04562160-46af-11f0-84a5-1b69774360f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193368" name="04562160-46af-11f0-84a5-1b69774360fb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Hochregallager </w:t>
            </w:r>
          </w:p>
          <w:p>
            <w:pPr>
              <w:spacing w:before="0" w:after="0"/>
            </w:pPr>
            <w:r>
              <w:t>EG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Strassenbelag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9473848" name="55f11750-46af-11f0-a35e-7dd77add2b8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29279" name="55f11750-46af-11f0-a35e-7dd77add2b85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1853772" name="5cfed0f0-46af-11f0-b96a-6d93ec72f2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6073716" name="5cfed0f0-46af-11f0-b96a-6d93ec72f27e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PAK: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+ Scheune Bahnhofstr. 169, 9244 Niederuzwil</w:t>
          </w:r>
        </w:p>
        <w:p>
          <w:pPr>
            <w:spacing w:before="0" w:after="0"/>
          </w:pPr>
          <w:r>
            <w:t>332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