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KLP-8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Puzu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Steinackerstrasse 31, 9464 Rüti  </w:t>
          </w:r>
        </w:p>
        <w:p>
          <w:pPr>
            <w:spacing w:before="0" w:after="0"/>
          </w:pPr>
          <w:r>
            <w:t>326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