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Steinackerstrasse 31, 9464 Rüti 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326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87165388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910200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