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w15="http://schemas.microsoft.com/office/word/2012/wordml" xmlns:w14="http://schemas.microsoft.com/office/word/2010/wordml" xmlns:m="http://schemas.openxmlformats.org/officeDocument/2006/math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6 on Windows Server 2022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KLP-8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 </w:t>
            </w:r>
          </w:p>
          <w:p>
            <w:pPr>
              <w:spacing w:before="0" w:after="0"/>
            </w:pPr>
            <w:r>
              <w:t>OG rechts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VM-12</w:t>
            </w:r>
          </w:p>
          <w:p>
            <w:pPr>
              <w:spacing w:before="0" w:after="0"/>
            </w:pPr>
            <w:r>
              <w:t>Staub </w:t>
            </w:r>
          </w:p>
          <w:p>
            <w:pPr>
              <w:spacing w:before="0" w:after="0"/>
            </w:pPr>
            <w:r>
              <w:t>Wand / 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07395450" name="8fc63e90-45d5-11f0-b614-8998965378e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0971246" name="8fc63e90-45d5-11f0-b614-8998965378e8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41149454" name="95cdd2d0-45d5-11f0-b6c5-4706149f353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25288259" name="95cdd2d0-45d5-11f0-b6c5-4706149f3536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Technik </w:t>
            </w:r>
          </w:p>
          <w:p>
            <w:pPr>
              <w:spacing w:before="0" w:after="0"/>
            </w:pPr>
            <w:r>
              <w:t>EG links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01667970" name="842385c0-45d0-11f0-9253-63a68649329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73713014" name="842385c0-45d0-11f0-9253-63a68649329c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07511691" name="8bb1ba00-45d0-11f0-80dd-4b18114396b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89780770" name="8bb1ba00-45d0-11f0-80dd-4b18114396ba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/ Schlafzimmer </w:t>
            </w:r>
          </w:p>
          <w:p>
            <w:pPr>
              <w:spacing w:before="0" w:after="0"/>
            </w:pPr>
            <w:r>
              <w:t>EG links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82494658" name="74b1dbe0-45d1-11f0-974e-95d0977a5f1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06628137" name="74b1dbe0-45d1-11f0-974e-95d0977a5f1a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53677825" name="78ed3ba0-45d1-11f0-8beb-137bb9545e5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13572469" name="78ed3ba0-45d1-11f0-8beb-137bb9545e5f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/ Schlafzimmer </w:t>
            </w:r>
          </w:p>
          <w:p>
            <w:pPr>
              <w:spacing w:before="0" w:after="0"/>
            </w:pPr>
            <w:r>
              <w:t>EG rechts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58321395" name="3ff719e0-45d3-11f0-8625-113524a651e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03294665" name="3ff719e0-45d3-11f0-8625-113524a651e8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3263705" name="4a2ffbc0-45d3-11f0-924f-d9199af4e68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047234" name="4a2ffbc0-45d3-11f0-924f-d9199af4e68c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Gewölbekeller </w:t>
            </w:r>
          </w:p>
          <w:p>
            <w:pPr>
              <w:spacing w:before="0" w:after="0"/>
            </w:pPr>
            <w:r>
              <w:t>EG rechts </w:t>
            </w:r>
          </w:p>
          <w:p>
            <w:pPr>
              <w:spacing w:before="0" w:after="0"/>
            </w:pPr>
            <w:r>
              <w:t>Wand / 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/ 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18887045" name="75226610-45d3-11f0-ac27-6f96e086f61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50080977" name="75226610-45d3-11f0-ac27-6f96e086f61b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74513878" name="7a166770-45d3-11f0-bc12-37e7887b57b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20121483" name="7a166770-45d3-11f0-bc12-37e7887b57b0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/ Schlafzimmer </w:t>
            </w:r>
          </w:p>
          <w:p>
            <w:pPr>
              <w:spacing w:before="0" w:after="0"/>
            </w:pPr>
            <w:r>
              <w:t>OG rechts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26036721" name="6f2d52f0-45d4-11f0-b0b5-f7da34f95b9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47087711" name="6f2d52f0-45d4-11f0-b0b5-f7da34f95b98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15225275" name="73ec88b0-45d4-11f0-83bc-47cac4f1a27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67190725" name="73ec88b0-45d4-11f0-83bc-47cac4f1a276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 </w:t>
            </w:r>
          </w:p>
          <w:p>
            <w:pPr>
              <w:spacing w:before="0" w:after="0"/>
            </w:pPr>
            <w:r>
              <w:t>OG rechts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60471850" name="94891340-45d4-11f0-ad08-73e9a8daab1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58138044" name="94891340-45d4-11f0-ad08-73e9a8daab17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25551627" name="9a1ef9f0-45d4-11f0-a6c6-a711c422f1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07163120" name="9a1ef9f0-45d4-11f0-a6c6-a711c422f1ca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OG rechts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98949681" name="b576cb10-45d4-11f0-b2a1-0764957b102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12475530" name="b576cb10-45d4-11f0-b2a1-0764957b102c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73768680" name="ba5a2aa0-45d4-11f0-87e5-ebc7d27c523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63461015" name="ba5a2aa0-45d4-11f0-87e5-ebc7d27c523b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OG rechts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VM-13</w:t>
            </w:r>
          </w:p>
          <w:p>
            <w:pPr>
              <w:spacing w:before="0" w:after="0"/>
            </w:pPr>
            <w:r>
              <w:t>Staub </w:t>
            </w:r>
          </w:p>
          <w:p>
            <w:pPr>
              <w:spacing w:before="0" w:after="0"/>
            </w:pPr>
            <w:r>
              <w:t>Wand / 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21034696" name="ee8c7b60-45d5-11f0-8469-abab329617e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93456521" name="ee8c7b60-45d5-11f0-8469-abab329617ee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13683997" name="f280e710-45d5-11f0-a274-477961cc843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77471718" name="f280e710-45d5-11f0-a274-477961cc8433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Technik </w:t>
            </w:r>
          </w:p>
          <w:p>
            <w:pPr>
              <w:spacing w:before="0" w:after="0"/>
            </w:pPr>
            <w:r>
              <w:t>OG rechts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09648446" name="293cc8e0-45d7-11f0-a2a8-4578a224680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57028357" name="293cc8e0-45d7-11f0-a2a8-4578a224680b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05310519" name="312922b0-45d7-11f0-9481-355ab8b0cc9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50919459" name="312922b0-45d7-11f0-9481-355ab8b0cc9f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/ Schlafzimmer </w:t>
            </w:r>
          </w:p>
          <w:p>
            <w:pPr>
              <w:spacing w:before="0" w:after="0"/>
            </w:pPr>
            <w:r>
              <w:t>1. OG rechts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VM-15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45234537" name="a4f23fb0-45d7-11f0-817e-eb83885cfd9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80231904" name="a4f23fb0-45d7-11f0-817e-eb83885cfd9c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48489422" name="aa195f00-45d7-11f0-b81c-6d6a2234f2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10533835" name="aa195f00-45d7-11f0-b81c-6d6a2234f27a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</w:t>
            </w:r>
          </w:p>
          <w:p>
            <w:pPr>
              <w:spacing w:before="0" w:after="0"/>
            </w:pPr>
            <w:r>
              <w:t>EG - DG rechts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VM-18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66642354" name="7c107070-45d8-11f0-83c8-997eb1342f6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44716855" name="7c107070-45d8-11f0-83c8-997eb1342f68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43003617" name="7fab9890-45d8-11f0-88ff-6772ceb2cd1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52579914" name="7fab9890-45d8-11f0-88ff-6772ceb2cd1e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Aussentreppe </w:t>
            </w:r>
          </w:p>
          <w:p>
            <w:pPr>
              <w:spacing w:before="0" w:after="0"/>
            </w:pPr>
            <w:r>
              <w:t>EG rechts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VM-20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20519754" name="2e3ec210-45d9-11f0-ae30-2fbeda592a3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34123188" name="2e3ec210-45d9-11f0-ae30-2fbeda592a3b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79634783" name="341beaf0-45d9-11f0-b5a7-bbd74d4ac33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36921173" name="341beaf0-45d9-11f0-b5a7-bbd74d4ac33e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</w:t>
            </w:r>
          </w:p>
          <w:p>
            <w:pPr>
              <w:spacing w:before="0" w:after="0"/>
            </w:pPr>
            <w:r>
              <w:t>EG links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6712699" name="6db76280-45d9-11f0-b8c5-6f6ebae55d8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36282480" name="6db76280-45d9-11f0-b8c5-6f6ebae55d84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88568258" name="73658c20-45d9-11f0-a3c1-f1e639c406c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92216296" name="73658c20-45d9-11f0-a3c1-f1e639c406cf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32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w15="http://schemas.microsoft.com/office/word/2012/wordml" xmlns:w14="http://schemas.microsoft.com/office/word/2010/wordml" xmlns:m="http://schemas.openxmlformats.org/officeDocument/2006/math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w15="http://schemas.microsoft.com/office/word/2012/wordml" xmlns:w14="http://schemas.microsoft.com/office/word/2010/wordml" xmlns:m="http://schemas.openxmlformats.org/officeDocument/2006/math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MFH. Steinackerstrasse 31, 9464 Rüti  </w:t>
          </w:r>
        </w:p>
        <w:p>
          <w:pPr>
            <w:spacing w:before="0" w:after="0"/>
          </w:pPr>
          <w:r>
            <w:t>326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w15="http://schemas.microsoft.com/office/word/2012/wordml" xmlns:w14="http://schemas.microsoft.com/office/word/2010/wordml" xmlns:m="http://schemas.openxmlformats.org/officeDocument/2006/math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w15="http://schemas.microsoft.com/office/word/2012/wordml" xmlns:w14="http://schemas.microsoft.com/office/word/2010/wordml" xmlns:m="http://schemas.openxmlformats.org/officeDocument/2006/math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footer.xml" Type="http://schemas.openxmlformats.org/officeDocument/2006/relationships/footer" Id="rId32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