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Nachbeprobung , Block 2 </w:t>
          </w:r>
        </w:p>
        <w:p>
          <w:pPr>
            <w:spacing w:before="0" w:after="0"/>
          </w:pPr>
          <w:r>
            <w:t>241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