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2. OG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4. OG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4 OG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Atellier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3. OG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3. OG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3. OG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rechts </w:t>
            </w:r>
          </w:p>
          <w:p>
            <w:pPr>
              <w:spacing w:before="0" w:after="0"/>
            </w:pPr>
            <w:r>
              <w:t>3. OG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Bad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Bad Boden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links 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Küche wand 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/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, Block 2 </w:t>
          </w:r>
        </w:p>
        <w:p>
          <w:pPr>
            <w:spacing w:before="0" w:after="0"/>
          </w:pPr>
          <w:r>
            <w:t>241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