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Flims Waldhaus voruntersuch Rohr Badezimmer</w:t>
          </w:r>
        </w:p>
        <w:p>
          <w:pPr>
            <w:spacing w:before="0" w:after="0"/>
          </w:pPr>
          <w:r>
            <w:t>322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