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Im Sträler 28,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4107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63095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