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WC/ Reduit 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2903586" name="ffd9c2d0-37cd-11f0-bf44-1717c86af70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814066" name="ffd9c2d0-37cd-11f0-bf44-1717c86af70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0356589" name="04780310-37ce-11f0-a6eb-d5ef6d0d2d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378952" name="04780310-37ce-11f0-a6eb-d5ef6d0d2d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3836189" name="2df866d0-37ce-11f0-b036-e1c45b450b3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432252" name="2df866d0-37ce-11f0-b036-e1c45b450b33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16614166" name="33d0adb0-37ce-11f0-8a6d-031b88cf7f7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08497" name="33d0adb0-37ce-11f0-8a6d-031b88cf7f7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33667575" name="759e61b0-37ce-11f0-ab66-9b623c0cc65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8814255" name="759e61b0-37ce-11f0-ab66-9b623c0cc65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53419564" name="804a29a0-37ce-11f0-b653-693de713d7e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6748184" name="804a29a0-37ce-11f0-b653-693de713d7e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WC/ Gang / Wohnzimmer / Küche </w:t>
            </w:r>
          </w:p>
          <w:p>
            <w:pPr>
              <w:spacing w:before="0" w:after="0"/>
            </w:pPr>
            <w:r>
              <w:t>6. OG links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7751117" name="8ac93c40-37ce-11f0-823d-471a6262934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0909692" name="8ac93c40-37ce-11f0-823d-471a6262934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6910391" name="90b188b0-37ce-11f0-bc77-3596ebed742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4840" name="90b188b0-37ce-11f0-bc77-3596ebed742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Gesammte WHG. </w:t>
            </w:r>
          </w:p>
          <w:p>
            <w:pPr>
              <w:spacing w:before="0" w:after="0"/>
            </w:pPr>
            <w:r>
              <w:t>6.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6597751" name="b57d16f0-37ce-11f0-9666-d9271dccf4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92611" name="b57d16f0-37ce-11f0-9666-d9271dccf4e0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3407548" name="c2a52980-37ce-11f0-901e-6dd8c5532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401044" name="c2a52980-37ce-11f0-901e-6dd8c55323e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