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8877219" name="9a6a1d30-3a22-11f0-a38b-71fe9c66b0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200039" name="9a6a1d30-3a22-11f0-a38b-71fe9c66b07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7580192" name="9e11ef80-3a22-11f0-873d-81fb36d13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177608" name="9e11ef80-3a22-11f0-873d-81fb36d13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2675726" name="bc809d90-3a22-11f0-b83b-83380b6a00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807637" name="bc809d90-3a22-11f0-b83b-83380b6a00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3344850" name="c348e9c0-3a22-11f0-a86a-1f1bb3bca4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366740" name="c348e9c0-3a22-11f0-a86a-1f1bb3bca4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37094" name="1788c0f0-3a23-11f0-9127-2925dae1e1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040492" name="1788c0f0-3a23-11f0-9127-2925dae1e14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9786596" name="24e30710-3a23-11f0-b4e8-730985b7bd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052685" name="24e30710-3a23-11f0-b4e8-730985b7bd4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0807022" name="63e7ba90-3a24-11f0-8ef6-438a3d2d3a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946163" name="63e7ba90-3a24-11f0-8ef6-438a3d2d3af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411676" name="674f76a0-3a24-11f0-a658-01e0351a73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6103048" name="674f76a0-3a24-11f0-a658-01e0351a735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