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Tüffenwiesstrasse 17, 8107 Buchs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0386675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473677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