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7251102" name="ad45d7a0-37b1-11f0-ae64-25dfb5c6e3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462433" name="ad45d7a0-37b1-11f0-ae64-25dfb5c6e3e9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2191171" name="b47e4ac0-37b1-11f0-9297-2b89343e10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6731419" name="b47e4ac0-37b1-11f0-9297-2b89343e10e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0201483" name="c9f96830-37b1-11f0-a9bf-0342688f15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2054604" name="c9f96830-37b1-11f0-a9bf-0342688f1581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4818751" name="cda83f60-37b1-11f0-8eb6-592664d06d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976230" name="cda83f60-37b1-11f0-8eb6-592664d06df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6264053" name="d6d90010-37b1-11f0-b9c4-df95de7449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947727" name="d6d90010-37b1-11f0-b9c4-df95de7449b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9311174" name="db44e5b0-37b1-11f0-91dd-791d496c39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3372569" name="db44e5b0-37b1-11f0-91dd-791d496c39e4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2008245" name="e6ee95a0-37b1-11f0-902e-c103908635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9891756" name="e6ee95a0-37b1-11f0-902e-c103908635a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5450620" name="eafc7cc0-37b1-11f0-bf79-a7b51264aa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3047673" name="eafc7cc0-37b1-11f0-bf79-a7b51264aa9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Gang +alle 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0947596" name="4bb0ff90-37b3-11f0-90d8-afafdf6a4f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4859508" name="4bb0ff90-37b3-11f0-90d8-afafdf6a4f91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7417151" name="520f6660-37b3-11f0-9f34-e3da8d58e4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2525132" name="520f6660-37b3-11f0-9f34-e3da8d58e42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Gang 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701773" name="75034e70-37b3-11f0-8440-e96cdd4baf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4575951" name="75034e70-37b3-11f0-8440-e96cdd4baf3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3866154" name="7d6cc780-37b3-11f0-8ae1-53d01af99b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1603824" name="7d6cc780-37b3-11f0-8ae1-53d01af99b9b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Gang 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4562872" name="8e553d70-37b3-11f0-84eb-f1268371a1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4523944" name="8e553d70-37b3-11f0-84eb-f1268371a17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6115123" name="959307c0-37b3-11f0-8666-c38fe0fd1e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7546776" name="959307c0-37b3-11f0-8666-c38fe0fd1e4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7652071" name="a0ff87a0-37b3-11f0-a687-1d37f2623c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473655" name="a0ff87a0-37b3-11f0-a687-1d37f2623c6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0386548" name="a5686000-37b3-11f0-9e19-e1c6502a3a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8088420" name="a5686000-37b3-11f0-9e19-e1c6502a3ad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4033122" name="3c849c10-37b4-11f0-ab26-8b6876fb4f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7085292" name="3c849c10-37b4-11f0-ab26-8b6876fb4fb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6480391" name="4b95e100-37b4-11f0-8d8a-d3fc10c488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2942620" name="4b95e100-37b4-11f0-8d8a-d3fc10c4889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8189901" name="6b75b5d0-37b5-11f0-a3ea-e54ab612e2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273397" name="6b75b5d0-37b5-11f0-a3ea-e54ab612e2bc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5734538" name="6e1b5a60-37b5-11f0-b327-ddf5a80f75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0396938" name="6e1b5a60-37b5-11f0-b327-ddf5a80f753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0299329" name="85590f60-37b5-11f0-8d3a-ddd9a8805e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9121644" name="85590f60-37b5-11f0-8d3a-ddd9a8805e1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6752450" name="8a05a780-37b5-11f0-a15e-61762d656e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2037105" name="8a05a780-37b5-11f0-a15e-61762d656ee5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6763703" name="972dba10-37b5-11f0-b590-4147550691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5437344" name="972dba10-37b5-11f0-b590-4147550691b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1117659" name="a3e77a70-37b5-11f0-8315-610dbfdcc7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3100973" name="a3e77a70-37b5-11f0-8315-610dbfdcc7fc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9321504" name="3af4ccf0-37b7-11f0-b521-695de85b5c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5243135" name="3af4ccf0-37b7-11f0-b521-695de85b5c76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360013" name="017fd3b0-37b8-11f0-936a-4b1d3ef4b0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0282856" name="017fd3b0-37b8-11f0-936a-4b1d3ef4b04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1195795" name="339d1c90-37b8-11f0-a32f-3de1b94be0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3850653" name="339d1c90-37b8-11f0-a32f-3de1b94be03d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438491" name="38552660-37b8-11f0-ae26-ddb3b48c9c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6643958" name="38552660-37b8-11f0-ae26-ddb3b48c9c6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3481246" name="49ad2700-37b8-11f0-9418-8d9648a145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1196131" name="49ad2700-37b8-11f0-9418-8d9648a14532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1767221" name="4e0d73e0-37b8-11f0-8112-dd0eb01928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402575" name="4e0d73e0-37b8-11f0-8112-dd0eb019283b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Tüffenwiesstrasse 17, 8107 Buchs </w:t>
          </w:r>
        </w:p>
        <w:p>
          <w:pPr>
            <w:spacing w:before="0" w:after="0"/>
          </w:pPr>
          <w:r>
            <w:t>296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