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Schulhausstrasse 1, 8835 Feusisberg</w:t>
          </w:r>
        </w:p>
        <w:p>
          <w:pPr>
            <w:spacing w:before="0" w:after="0"/>
          </w:pPr>
          <w:r>
            <w:t>29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