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4830243" name="61ddd650-36ee-11f0-8ba2-c503b63c5c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883959" name="61ddd650-36ee-11f0-8ba2-c503b63c5ca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3531368" name="68643780-36ee-11f0-8f6b-4da4fafb46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546027" name="68643780-36ee-11f0-8f6b-4da4fafb460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7100509" name="7e00e6b0-36ee-11f0-b47d-65078726c4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9469574" name="7e00e6b0-36ee-11f0-b47d-65078726c4a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2491299" name="810266e0-36ee-11f0-8484-e927e19483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958929" name="810266e0-36ee-11f0-8484-e927e194835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6143253" name="9025d440-36ee-11f0-9038-8179b9644b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934573" name="9025d440-36ee-11f0-9038-8179b9644b0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1036042" name="94022410-36ee-11f0-9667-6b1e3cf657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841675" name="94022410-36ee-11f0-9667-6b1e3cf6577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1306681" name="9fdfdc50-36ee-11f0-a1bc-ad2d3f3202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2758299" name="9fdfdc50-36ee-11f0-a1bc-ad2d3f32028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8749859" name="a5ba4610-36ee-11f0-bd59-2b55d39b76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6185224" name="a5ba4610-36ee-11f0-bd59-2b55d39b767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5076387" name="b2232750-36ee-11f0-bab0-09f85801bb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5663120" name="b2232750-36ee-11f0-bab0-09f85801bba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2385611" name="b7970710-36ee-11f0-98f4-8b06d27c13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2356941" name="b7970710-36ee-11f0-98f4-8b06d27c135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5816048" name="c80f5610-36ee-11f0-9c11-bbe4bd3c6e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1123528" name="c80f5610-36ee-11f0-9c11-bbe4bd3c6e8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2024530" name="ce80a8a0-36ee-11f0-aa93-a5a13ac443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593254" name="ce80a8a0-36ee-11f0-aa93-a5a13ac4434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3067247" name="d86fb040-36ee-11f0-a03d-d5080b7ff6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600321" name="d86fb040-36ee-11f0-a03d-d5080b7ff63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0210627" name="dcf02f50-36ee-11f0-b080-57e7760131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393287" name="dcf02f50-36ee-11f0-b080-57e77601316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Beide Kinderzimmer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3767093" name="f065b8c0-36ee-11f0-a701-efa5e30fc9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2402347" name="f065b8c0-36ee-11f0-a701-efa5e30fc99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7114049" name="f59eb260-36ee-11f0-9453-95fb73ab78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481093" name="f59eb260-36ee-11f0-9453-95fb73ab788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Eltern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9038030" name="0e2bf1d0-36ef-11f0-8294-e3c33e81ff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07340" name="0e2bf1d0-36ef-11f0-8294-e3c33e81ffd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3717004" name="13415de0-36ef-11f0-a4a2-699da0d046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016298" name="13415de0-36ef-11f0-a4a2-699da0d0460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Eltern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8301070" name="312afd70-36ef-11f0-a75e-3792fa790b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643469" name="312afd70-36ef-11f0-a75e-3792fa790bb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7367971" name="33dc88e0-36ef-11f0-b06b-bbe5159e72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271160" name="33dc88e0-36ef-11f0-b06b-bbe5159e72b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und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3485829" name="608073c0-36ef-11f0-a269-812b114748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838276" name="608073c0-36ef-11f0-a269-812b1147485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5778692" name="687b7390-36ef-11f0-8d33-b39bbddef0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5402173" name="687b7390-36ef-11f0-8d33-b39bbddef03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und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6530192" name="7e9e1ba0-36ef-11f0-83d0-1f67362a0b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679966" name="7e9e1ba0-36ef-11f0-83d0-1f67362a0bf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931407" name="831720a0-36ef-11f0-a47a-6fa6dd3612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835343" name="831720a0-36ef-11f0-a47a-6fa6dd3612e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5551628" name="8d5c85a0-36ef-11f0-bb18-8b83aefa76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856713" name="8d5c85a0-36ef-11f0-bb18-8b83aefa76d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1157896" name="93b7b820-36ef-11f0-9c59-a70062b3f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4032421" name="93b7b820-36ef-11f0-9c59-a70062b3f25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1581094" name="9fa94680-36ef-11f0-9835-59f986d66d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719675" name="9fa94680-36ef-11f0-9835-59f986d66de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4018235" name="a39bb660-36ef-11f0-8422-1d652dc950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3671762" name="a39bb660-36ef-11f0-8422-1d652dc950d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Schulhausstrasse 1, 8835 Feusisberg</w:t>
          </w:r>
        </w:p>
        <w:p>
          <w:pPr>
            <w:spacing w:before="0" w:after="0"/>
          </w:pPr>
          <w:r>
            <w:t>299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