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WHG. Im Sträler 24, 8047 Zürich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293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82221267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40002824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