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 rechts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7860269" name="f3efeee0-37c8-11f0-afce-59e8fb389a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326957" name="f3efeee0-37c8-11f0-afce-59e8fb389a6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1112740" name="f9989a40-37c8-11f0-87aa-9f12350c39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844977" name="f9989a40-37c8-11f0-87aa-9f12350c39e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1310596" name="1f5b32b0-37c9-11f0-87fb-b5fb471602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8863684" name="1f5b32b0-37c9-11f0-87fb-b5fb471602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317254" name="23bb0a60-37c9-11f0-b4a6-5f9aee871d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5303860" name="23bb0a60-37c9-11f0-b4a6-5f9aee871df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7722937" name="688116d0-37c9-11f0-bc57-f9d42f5392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088279" name="688116d0-37c9-11f0-bc57-f9d42f53920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9155750" name="6be3f0e0-37c9-11f0-8263-c599206957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857167" name="6be3f0e0-37c9-11f0-8263-c599206957d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/ Gang / Wohnzimmer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1799549" name="928a0b80-37c9-11f0-b8aa-21a4c30be6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5694544" name="928a0b80-37c9-11f0-b8aa-21a4c30be60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0776112" name="9719ccd0-37c9-11f0-a430-592f462f22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90647" name="9719ccd0-37c9-11f0-a430-592f462f229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6716953" name="dcffef40-37c9-11f0-8759-7d72680998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9010184" name="dcffef40-37c9-11f0-8759-7d72680998f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1089375" name="e0d78420-37c9-11f0-a908-492a6a7641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2604325" name="e0d78420-37c9-11f0-a908-492a6a76414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Wohnzimmer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9343332" name="74d4ccf0-37ca-11f0-8fcd-2d5de185db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3541590" name="74d4ccf0-37ca-11f0-8fcd-2d5de185db40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2375679" name="7a8874d0-37ca-11f0-b032-3da06a8d0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372017" name="7a8874d0-37ca-11f0-b032-3da06a8d0f4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