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EG links  Im Sträler 40, 8047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213429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878292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