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5265401" name="68ee1a60-37d2-11f0-a485-973363b174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0507994" name="68ee1a60-37d2-11f0-a485-973363b1746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1722058" name="7006d080-37d2-11f0-ba49-e7d43dec8c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8558047" name="7006d080-37d2-11f0-ba49-e7d43dec8c8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9249071" name="b7009af0-37d4-11f0-8b48-75136076c3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2015126" name="b7009af0-37d4-11f0-8b48-75136076c35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4358778" name="bebbd2a0-37d4-11f0-90f4-d5d3e9069da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9291440" name="bebbd2a0-37d4-11f0-90f4-d5d3e9069da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5201855" name="d1de5a10-37d4-11f0-8f22-6f68e3ee57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2503489" name="d1de5a10-37d4-11f0-8f22-6f68e3ee577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2034922" name="d5d73290-37d4-11f0-a951-39400f5015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5228304" name="d5d73290-37d4-11f0-a951-39400f5015d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5785099" name="e3abb1c0-37d4-11f0-a285-3d293c7c46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7794913" name="e3abb1c0-37d4-11f0-a285-3d293c7c46f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6327584" name="e857d4b0-37d4-11f0-bb9a-15d672d1da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0139225" name="e857d4b0-37d4-11f0-bb9a-15d672d1dae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4287774" name="f7c45900-37d4-11f0-bba9-01c275cff8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4101182" name="f7c45900-37d4-11f0-bba9-01c275cff83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5651391" name="fd4a1310-37d4-11f0-b023-f1e5e58b6e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5603322" name="fd4a1310-37d4-11f0-b023-f1e5e58b6eb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EG links  Im Sträler 40, 8047 Zürich</w:t>
          </w:r>
        </w:p>
        <w:p>
          <w:pPr>
            <w:spacing w:before="0" w:after="0"/>
          </w:pPr>
          <w:r>
            <w:t>295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