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Haupstrasse 68, 4625 Oberbuchsiten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5153825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7882405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