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Blaue Mulde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160221" name="a813d4e0-ccdf-11ef-9742-9d824e304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98906" name="a813d4e0-ccdf-11ef-9742-9d824e3043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806385" name="b09ff120-ccdf-11ef-bd9f-970314908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439094" name="b09ff120-ccdf-11ef-bd9f-97031490881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Blaue Mulde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904150" name="c5351b60-ccdf-11ef-a696-39642540e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548983" name="c5351b60-ccdf-11ef-a696-39642540ed3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173573" name="c8601c90-ccdf-11ef-8d4f-89367677a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31843" name="c8601c90-ccdf-11ef-8d4f-89367677a9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Blaue Mulde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787640" name="dbc8adb0-ccdf-11ef-9f83-b585d055b3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769907" name="dbc8adb0-ccdf-11ef-9f83-b585d055b3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275585" name="e33d8d90-ccdf-11ef-8af4-4fe3cb52f8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504326" name="e33d8d90-ccdf-11ef-8af4-4fe3cb52f8b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638203" name="f1c29810-ccdf-11ef-a6b9-bd906e652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00189" name="f1c29810-ccdf-11ef-a6b9-bd906e6522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004997" name="f7674bd0-ccdf-11ef-b105-d13383db98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019588" name="f7674bd0-ccdf-11ef-b105-d13383db982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287970" name="0a7c65c0-cce0-11ef-9482-0dee798484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991065" name="0a7c65c0-cce0-11ef-9482-0dee7984843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016871" name="0fef5b20-cce0-11ef-9e2c-0d9382f090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70607" name="0fef5b20-cce0-11ef-9e2c-0d9382f090c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881493" name="1a7ff9f0-cce0-11ef-a7f3-bd8f444a8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048612" name="1a7ff9f0-cce0-11ef-a7f3-bd8f444a8fd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282002" name="1ffc1710-cce0-11ef-a9c3-ffe0d60fc3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702824" name="1ffc1710-cce0-11ef-a9c3-ffe0d60fc33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391949" name="25b4ef10-cce0-11ef-ab60-7b1669df1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058143" name="25b4ef10-cce0-11ef-ab60-7b1669df176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583562" name="33f9e350-cce0-11ef-a06c-dd4eda32f0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890580" name="33f9e350-cce0-11ef-a06c-dd4eda32f08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623720" name="3a874960-cce0-11ef-97ee-b9cac929a6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287866" name="3a874960-cce0-11ef-97ee-b9cac929a65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86317" name="5527ff80-cce0-11ef-96a4-c9243783b8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88890" name="5527ff80-cce0-11ef-96a4-c9243783b8a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Schutthaufen bei Bagger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056604" name="5f5d10d0-cce0-11ef-ab2c-23ed6a3bb3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228286" name="5f5d10d0-cce0-11ef-ab2c-23ed6a3bb32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261077" name="6b40bc80-cce0-11ef-b00b-ef051763c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258422" name="6b40bc80-cce0-11ef-b00b-ef051763cb7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Grüne Mulde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645960" name="6b0592d0-cce1-11ef-ab2f-b904ced631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62358" name="6b0592d0-cce1-11ef-ab2f-b904ced6315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500539" name="71805b40-cce1-11ef-80c1-49cad7c67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389501" name="71805b40-cce1-11ef-80c1-49cad7c67be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Haupstrasse 68, 4625 Oberbuchsiten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