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4098083" name="3c9d7310-3576-11f0-a201-ffe3223dd8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239193" name="3c9d7310-3576-11f0-a201-ffe3223dd86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2750154" name="438a5e40-3576-11f0-bafe-e9ae6327ee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6389573" name="438a5e40-3576-11f0-bafe-e9ae6327ee6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2516197" name="5e11c000-3576-11f0-8521-d1fc24897d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023822" name="5e11c000-3576-11f0-8521-d1fc24897de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8832447" name="623b9390-3576-11f0-a6ae-e735f612cf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513819" name="623b9390-3576-11f0-a6ae-e735f612cfa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6663327" name="6a427a40-3576-11f0-a7ec-6d9fb2b928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933160" name="6a427a40-3576-11f0-a7ec-6d9fb2b9284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197047" name="7031cb90-3576-11f0-85f7-ef084e8fff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1578596" name="7031cb90-3576-11f0-85f7-ef084e8fff9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0337038" name="78ce3b80-3576-11f0-84a8-4f7ad60b2a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165621" name="78ce3b80-3576-11f0-84a8-4f7ad60b2a8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8874255" name="80434270-3576-11f0-9c23-cb9d458a7a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103660" name="80434270-3576-11f0-9c23-cb9d458a7a2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1176660" name="91b87290-3577-11f0-9b21-d54ef45e52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503499" name="91b87290-3577-11f0-9b21-d54ef45e529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9848611" name="96081da0-3577-11f0-954e-65a7196fdb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658913" name="96081da0-3577-11f0-954e-65a7196fdb9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9560692" name="a870caf0-3577-11f0-9507-d97c39279c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261473" name="a870caf0-3577-11f0-9507-d97c39279ce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6405026" name="ac0fc3a0-3577-11f0-9d00-3f7d549575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93273" name="ac0fc3a0-3577-11f0-9d00-3f7d549575b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2959610" name="c769deb0-3577-11f0-a750-f5986d6f8e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907401" name="c769deb0-3577-11f0-a750-f5986d6f8e2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0690747" name="cf2c1b40-3577-11f0-a954-13efba038d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208578" name="cf2c1b40-3577-11f0-a954-13efba038d6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2225976" name="8dee0040-357b-11f0-ad00-ffa99cd33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520526" name="8dee0040-357b-11f0-ad00-ffa99cd337f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4288756" name="a52c0360-357b-11f0-b162-05154953c0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256263" name="a52c0360-357b-11f0-b162-05154953c0f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0337962" name="b2f278d0-357b-11f0-ba7f-47cd8b706a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804262" name="b2f278d0-357b-11f0-ba7f-47cd8b706a2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174617" name="b69df4a0-357b-11f0-b11f-a7f11e8e45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824988" name="b69df4a0-357b-11f0-b11f-a7f11e8e455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5136379" name="c524faf0-357b-11f0-9b1e-5fbb086f29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224020" name="c524faf0-357b-11f0-9b1e-5fbb086f29f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5513041" name="cb95d850-357b-11f0-8b86-95c51bec23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978887" name="cb95d850-357b-11f0-8b86-95c51bec23e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7125281" name="248afa30-357c-11f0-98d1-2d92fc029f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789149" name="248afa30-357c-11f0-98d1-2d92fc029f6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4463116" name="2bd101e0-357c-11f0-8978-9d482438c8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215435" name="2bd101e0-357c-11f0-8978-9d482438c87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1166627" name="f978b660-357c-11f0-a12b-c5eb0a0eaa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551652" name="f978b660-357c-11f0-a12b-c5eb0a0eaab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5933080" name="00fd9bd0-357d-11f0-82e9-876dcf2e68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858450" name="00fd9bd0-357d-11f0-82e9-876dcf2e685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8430843" name="db97ace0-357d-11f0-a2b2-01a085efb1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074596" name="db97ace0-357d-11f0-a2b2-01a085efb1d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0146835" name="df06bbf0-357d-11f0-95c5-bbff78a966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831542" name="df06bbf0-357d-11f0-95c5-bbff78a9666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7820438" name="17bfc2c0-357e-11f0-af0c-51b3db7c4d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219786" name="17bfc2c0-357e-11f0-af0c-51b3db7c4d7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0492923" name="1bd60e50-357e-11f0-9dc1-f33a484ee3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623276" name="1bd60e50-357e-11f0-9dc1-f33a484ee39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Winkelstrasse 21a. 9243 Jonschwil </w:t>
          </w:r>
        </w:p>
        <w:p>
          <w:pPr>
            <w:spacing w:before="0" w:after="0"/>
          </w:pPr>
          <w:r>
            <w:t>264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